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59" w:type="dxa"/>
        <w:tblInd w:w="-176" w:type="dxa"/>
        <w:tblLayout w:type="fixed"/>
        <w:tblLook w:val="0000" w:firstRow="0" w:lastRow="0" w:firstColumn="0" w:lastColumn="0" w:noHBand="0" w:noVBand="0"/>
      </w:tblPr>
      <w:tblGrid>
        <w:gridCol w:w="14459"/>
      </w:tblGrid>
      <w:tr w:rsidR="00C43B63" w:rsidRPr="00404298" w:rsidTr="00550D1B">
        <w:trPr>
          <w:trHeight w:hRule="exact" w:val="749"/>
        </w:trPr>
        <w:tc>
          <w:tcPr>
            <w:tcW w:w="14459" w:type="dxa"/>
          </w:tcPr>
          <w:p w:rsidR="00C43B63" w:rsidRPr="00CD5E88" w:rsidRDefault="00C43B63" w:rsidP="00550D1B">
            <w:pPr>
              <w:rPr>
                <w:b/>
                <w:sz w:val="24"/>
              </w:rPr>
            </w:pPr>
            <w:bookmarkStart w:id="0" w:name="_Ref256167298"/>
            <w:bookmarkStart w:id="1" w:name="_Ref256522227"/>
            <w:bookmarkStart w:id="2" w:name="_Toc301945794"/>
            <w:bookmarkStart w:id="3" w:name="_Toc301966950"/>
            <w:bookmarkStart w:id="4" w:name="_Toc307487052"/>
            <w:bookmarkStart w:id="5" w:name="_Toc405460804"/>
            <w:r w:rsidRPr="00CD5E88">
              <w:rPr>
                <w:b/>
                <w:sz w:val="24"/>
              </w:rPr>
              <w:t>Bijlage “</w:t>
            </w:r>
            <w:r w:rsidR="002F12BD">
              <w:rPr>
                <w:b/>
                <w:sz w:val="24"/>
              </w:rPr>
              <w:t>Uit te voeren maatregelen en loc</w:t>
            </w:r>
            <w:bookmarkStart w:id="6" w:name="_GoBack"/>
            <w:bookmarkEnd w:id="6"/>
            <w:r w:rsidRPr="00CD5E88">
              <w:rPr>
                <w:b/>
                <w:sz w:val="24"/>
              </w:rPr>
              <w:t>aties”</w:t>
            </w:r>
            <w:bookmarkEnd w:id="0"/>
            <w:bookmarkEnd w:id="1"/>
            <w:bookmarkEnd w:id="2"/>
            <w:bookmarkEnd w:id="3"/>
            <w:bookmarkEnd w:id="4"/>
            <w:bookmarkEnd w:id="5"/>
          </w:p>
        </w:tc>
      </w:tr>
      <w:tr w:rsidR="00C43B63" w:rsidRPr="00404298" w:rsidTr="00550D1B">
        <w:trPr>
          <w:trHeight w:hRule="exact" w:val="520"/>
        </w:trPr>
        <w:tc>
          <w:tcPr>
            <w:tcW w:w="14459" w:type="dxa"/>
          </w:tcPr>
          <w:p w:rsidR="00C43B63" w:rsidRPr="00404298" w:rsidRDefault="00C43B63" w:rsidP="00550D1B">
            <w:pPr>
              <w:pStyle w:val="broodtekst"/>
              <w:tabs>
                <w:tab w:val="clear" w:pos="227"/>
                <w:tab w:val="clear" w:pos="454"/>
                <w:tab w:val="clear" w:pos="680"/>
              </w:tabs>
              <w:autoSpaceDE/>
              <w:autoSpaceDN/>
              <w:adjustRightInd/>
              <w:spacing w:after="480"/>
              <w:rPr>
                <w:szCs w:val="24"/>
              </w:rPr>
            </w:pPr>
            <w:r w:rsidRPr="00404298">
              <w:rPr>
                <w:szCs w:val="24"/>
              </w:rPr>
              <w:t xml:space="preserve">. . . . . . . . . . . . . . . . . . . . . . . . . . . . . . . . . . . . . . . . . . . . . . . . . . . . . . . . . . . . . . . . . . . . . . . . </w:t>
            </w:r>
          </w:p>
        </w:tc>
      </w:tr>
    </w:tbl>
    <w:p w:rsidR="00C43B63" w:rsidRPr="00404298" w:rsidRDefault="00C43B63" w:rsidP="00C43B63">
      <w:pPr>
        <w:pStyle w:val="standaardtekst"/>
        <w:ind w:right="275"/>
      </w:pPr>
    </w:p>
    <w:tbl>
      <w:tblPr>
        <w:tblW w:w="1417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850"/>
        <w:gridCol w:w="851"/>
        <w:gridCol w:w="992"/>
        <w:gridCol w:w="7159"/>
      </w:tblGrid>
      <w:tr w:rsidR="00C43B63" w:rsidRPr="00404298" w:rsidTr="00550D1B">
        <w:trPr>
          <w:tblHeader/>
        </w:trPr>
        <w:tc>
          <w:tcPr>
            <w:tcW w:w="1063" w:type="dxa"/>
            <w:tcBorders>
              <w:bottom w:val="double" w:sz="4" w:space="0" w:color="auto"/>
            </w:tcBorders>
            <w:shd w:val="clear" w:color="auto" w:fill="E6E6E6"/>
            <w:tcMar>
              <w:left w:w="57" w:type="dxa"/>
              <w:right w:w="57" w:type="dxa"/>
            </w:tcMar>
          </w:tcPr>
          <w:p w:rsidR="00C43B63" w:rsidRPr="00404298" w:rsidRDefault="00C43B63" w:rsidP="00550D1B">
            <w:pPr>
              <w:rPr>
                <w:b/>
                <w:bCs/>
              </w:rPr>
            </w:pPr>
            <w:r w:rsidRPr="00404298">
              <w:rPr>
                <w:b/>
                <w:bCs/>
              </w:rPr>
              <w:t>Nr. weg</w:t>
            </w:r>
            <w:r w:rsidRPr="00404298">
              <w:rPr>
                <w:b/>
                <w:bCs/>
              </w:rPr>
              <w:softHyphen/>
              <w:t>vak</w:t>
            </w:r>
          </w:p>
        </w:tc>
        <w:tc>
          <w:tcPr>
            <w:tcW w:w="992" w:type="dxa"/>
            <w:tcBorders>
              <w:bottom w:val="double" w:sz="4" w:space="0" w:color="auto"/>
            </w:tcBorders>
            <w:shd w:val="clear" w:color="auto" w:fill="E6E6E6"/>
            <w:tcMar>
              <w:left w:w="57" w:type="dxa"/>
              <w:right w:w="57" w:type="dxa"/>
            </w:tcMar>
          </w:tcPr>
          <w:p w:rsidR="00C43B63" w:rsidRPr="00404298" w:rsidRDefault="00C43B63" w:rsidP="00550D1B">
            <w:pPr>
              <w:rPr>
                <w:b/>
                <w:bCs/>
              </w:rPr>
            </w:pPr>
            <w:r w:rsidRPr="00404298">
              <w:rPr>
                <w:b/>
                <w:bCs/>
              </w:rPr>
              <w:t>Nr. werkvak</w:t>
            </w:r>
          </w:p>
        </w:tc>
        <w:tc>
          <w:tcPr>
            <w:tcW w:w="1134" w:type="dxa"/>
            <w:tcBorders>
              <w:bottom w:val="double" w:sz="4" w:space="0" w:color="auto"/>
            </w:tcBorders>
            <w:shd w:val="clear" w:color="auto" w:fill="E6E6E6"/>
            <w:tcMar>
              <w:left w:w="57" w:type="dxa"/>
              <w:right w:w="57" w:type="dxa"/>
            </w:tcMar>
          </w:tcPr>
          <w:p w:rsidR="00C43B63" w:rsidRPr="00404298" w:rsidRDefault="00C43B63" w:rsidP="00550D1B">
            <w:pPr>
              <w:rPr>
                <w:b/>
                <w:bCs/>
              </w:rPr>
            </w:pPr>
            <w:r w:rsidRPr="00404298">
              <w:rPr>
                <w:b/>
                <w:bCs/>
              </w:rPr>
              <w:t>Van km</w:t>
            </w:r>
            <w:r w:rsidRPr="00404298">
              <w:rPr>
                <w:b/>
                <w:bCs/>
                <w:vertAlign w:val="superscript"/>
              </w:rPr>
              <w:t>1)</w:t>
            </w:r>
          </w:p>
        </w:tc>
        <w:tc>
          <w:tcPr>
            <w:tcW w:w="1134" w:type="dxa"/>
            <w:tcBorders>
              <w:bottom w:val="double" w:sz="4" w:space="0" w:color="auto"/>
            </w:tcBorders>
            <w:shd w:val="clear" w:color="auto" w:fill="E6E6E6"/>
            <w:tcMar>
              <w:left w:w="57" w:type="dxa"/>
              <w:right w:w="57" w:type="dxa"/>
            </w:tcMar>
          </w:tcPr>
          <w:p w:rsidR="00C43B63" w:rsidRPr="00404298" w:rsidRDefault="00C43B63" w:rsidP="00550D1B">
            <w:pPr>
              <w:rPr>
                <w:b/>
                <w:bCs/>
              </w:rPr>
            </w:pPr>
            <w:r w:rsidRPr="00404298">
              <w:rPr>
                <w:b/>
                <w:bCs/>
              </w:rPr>
              <w:t>Tot km</w:t>
            </w:r>
            <w:r w:rsidRPr="00404298">
              <w:rPr>
                <w:b/>
                <w:bCs/>
                <w:vertAlign w:val="superscript"/>
              </w:rPr>
              <w:t>1)</w:t>
            </w:r>
          </w:p>
        </w:tc>
        <w:tc>
          <w:tcPr>
            <w:tcW w:w="850" w:type="dxa"/>
            <w:tcBorders>
              <w:bottom w:val="double" w:sz="4" w:space="0" w:color="auto"/>
            </w:tcBorders>
            <w:shd w:val="clear" w:color="auto" w:fill="E6E6E6"/>
            <w:tcMar>
              <w:left w:w="57" w:type="dxa"/>
              <w:right w:w="57" w:type="dxa"/>
            </w:tcMar>
          </w:tcPr>
          <w:p w:rsidR="00C43B63" w:rsidRPr="00404298" w:rsidRDefault="00C43B63" w:rsidP="00550D1B">
            <w:pPr>
              <w:rPr>
                <w:b/>
                <w:bCs/>
              </w:rPr>
            </w:pPr>
            <w:r w:rsidRPr="00404298">
              <w:rPr>
                <w:b/>
                <w:bCs/>
              </w:rPr>
              <w:t>Baan</w:t>
            </w:r>
          </w:p>
        </w:tc>
        <w:tc>
          <w:tcPr>
            <w:tcW w:w="851" w:type="dxa"/>
            <w:tcBorders>
              <w:bottom w:val="double" w:sz="4" w:space="0" w:color="auto"/>
            </w:tcBorders>
            <w:shd w:val="clear" w:color="auto" w:fill="E6E6E6"/>
            <w:tcMar>
              <w:left w:w="57" w:type="dxa"/>
              <w:right w:w="57" w:type="dxa"/>
            </w:tcMar>
          </w:tcPr>
          <w:p w:rsidR="00C43B63" w:rsidRPr="00404298" w:rsidRDefault="00C43B63" w:rsidP="00550D1B">
            <w:pPr>
              <w:jc w:val="center"/>
              <w:rPr>
                <w:b/>
                <w:bCs/>
              </w:rPr>
            </w:pPr>
            <w:r w:rsidRPr="00404298">
              <w:rPr>
                <w:b/>
                <w:bCs/>
              </w:rPr>
              <w:t>Strook</w:t>
            </w:r>
          </w:p>
        </w:tc>
        <w:tc>
          <w:tcPr>
            <w:tcW w:w="992" w:type="dxa"/>
            <w:tcBorders>
              <w:bottom w:val="double" w:sz="4" w:space="0" w:color="auto"/>
            </w:tcBorders>
            <w:shd w:val="clear" w:color="auto" w:fill="E6E6E6"/>
          </w:tcPr>
          <w:p w:rsidR="00C43B63" w:rsidRPr="00404298" w:rsidRDefault="00C43B63" w:rsidP="00550D1B">
            <w:pPr>
              <w:jc w:val="center"/>
              <w:rPr>
                <w:b/>
                <w:bCs/>
              </w:rPr>
            </w:pPr>
            <w:r w:rsidRPr="00404298">
              <w:rPr>
                <w:b/>
                <w:bCs/>
              </w:rPr>
              <w:t>Schade- beeld</w:t>
            </w:r>
          </w:p>
        </w:tc>
        <w:tc>
          <w:tcPr>
            <w:tcW w:w="7159" w:type="dxa"/>
            <w:tcBorders>
              <w:bottom w:val="double" w:sz="4" w:space="0" w:color="auto"/>
            </w:tcBorders>
            <w:shd w:val="clear" w:color="auto" w:fill="E6E6E6"/>
            <w:tcMar>
              <w:left w:w="57" w:type="dxa"/>
              <w:right w:w="57" w:type="dxa"/>
            </w:tcMar>
          </w:tcPr>
          <w:p w:rsidR="00C43B63" w:rsidRDefault="00C43B63" w:rsidP="00550D1B">
            <w:pPr>
              <w:jc w:val="center"/>
              <w:rPr>
                <w:b/>
                <w:bCs/>
              </w:rPr>
            </w:pPr>
            <w:r w:rsidRPr="00404298">
              <w:rPr>
                <w:b/>
                <w:bCs/>
              </w:rPr>
              <w:t>Vereiste maatregelen</w:t>
            </w:r>
            <w:r>
              <w:rPr>
                <w:b/>
                <w:bCs/>
              </w:rPr>
              <w:t xml:space="preserve"> VOORBEELDEN</w:t>
            </w:r>
          </w:p>
          <w:p w:rsidR="00C43B63" w:rsidRPr="00404298" w:rsidRDefault="00C43B63" w:rsidP="00550D1B">
            <w:pPr>
              <w:jc w:val="center"/>
              <w:rPr>
                <w:b/>
                <w:bCs/>
              </w:rPr>
            </w:pPr>
          </w:p>
        </w:tc>
      </w:tr>
      <w:tr w:rsidR="00C43B63" w:rsidRPr="00404298" w:rsidTr="00550D1B">
        <w:trPr>
          <w:cantSplit/>
        </w:trPr>
        <w:tc>
          <w:tcPr>
            <w:tcW w:w="1063" w:type="dxa"/>
          </w:tcPr>
          <w:p w:rsidR="00C43B63" w:rsidRPr="00404298" w:rsidRDefault="00C43B63" w:rsidP="00550D1B">
            <w:pPr>
              <w:rPr>
                <w:lang w:val="nl"/>
              </w:rPr>
            </w:pPr>
            <w:r w:rsidRPr="00404298">
              <w:rPr>
                <w:lang w:val="nl"/>
              </w:rPr>
              <w:t>…</w:t>
            </w:r>
          </w:p>
        </w:tc>
        <w:tc>
          <w:tcPr>
            <w:tcW w:w="992" w:type="dxa"/>
          </w:tcPr>
          <w:p w:rsidR="00C43B63" w:rsidRPr="00404298" w:rsidRDefault="00C43B63" w:rsidP="00550D1B">
            <w:pPr>
              <w:rPr>
                <w:lang w:val="nl"/>
              </w:rPr>
            </w:pPr>
            <w:r w:rsidRPr="00404298">
              <w:rPr>
                <w:lang w:val="nl"/>
              </w:rPr>
              <w:t>…</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rPr>
                <w:b/>
                <w:bCs/>
              </w:rPr>
            </w:pPr>
            <w:r w:rsidRPr="00404298">
              <w:t>…</w:t>
            </w:r>
          </w:p>
        </w:tc>
        <w:tc>
          <w:tcPr>
            <w:tcW w:w="851" w:type="dxa"/>
          </w:tcPr>
          <w:p w:rsidR="00C43B63" w:rsidRPr="00404298" w:rsidRDefault="00C43B63" w:rsidP="00550D1B">
            <w:pPr>
              <w:pStyle w:val="broodtekst"/>
              <w:tabs>
                <w:tab w:val="clear" w:pos="227"/>
                <w:tab w:val="clear" w:pos="454"/>
                <w:tab w:val="clear" w:pos="680"/>
              </w:tabs>
              <w:autoSpaceDE/>
              <w:autoSpaceDN/>
              <w:adjustRightInd/>
              <w:jc w:val="center"/>
              <w:rPr>
                <w:szCs w:val="19"/>
              </w:rPr>
            </w:pPr>
            <w:r w:rsidRPr="00404298">
              <w:rPr>
                <w:szCs w:val="19"/>
              </w:rPr>
              <w:t>…</w:t>
            </w:r>
          </w:p>
        </w:tc>
        <w:tc>
          <w:tcPr>
            <w:tcW w:w="992" w:type="dxa"/>
          </w:tcPr>
          <w:p w:rsidR="00C43B63" w:rsidRPr="00404298" w:rsidRDefault="00C43B63" w:rsidP="00550D1B">
            <w:pPr>
              <w:pStyle w:val="broodtekst"/>
              <w:tabs>
                <w:tab w:val="clear" w:pos="227"/>
                <w:tab w:val="clear" w:pos="454"/>
                <w:tab w:val="clear" w:pos="680"/>
              </w:tabs>
              <w:autoSpaceDE/>
              <w:autoSpaceDN/>
              <w:adjustRightInd/>
              <w:rPr>
                <w:szCs w:val="19"/>
              </w:rPr>
            </w:pPr>
          </w:p>
        </w:tc>
        <w:tc>
          <w:tcPr>
            <w:tcW w:w="7159" w:type="dxa"/>
          </w:tcPr>
          <w:p w:rsidR="00C43B63" w:rsidRPr="00B94772" w:rsidRDefault="00C43B63" w:rsidP="00550D1B">
            <w:pPr>
              <w:pStyle w:val="broodtekst"/>
              <w:tabs>
                <w:tab w:val="clear" w:pos="227"/>
                <w:tab w:val="clear" w:pos="454"/>
                <w:tab w:val="clear" w:pos="680"/>
              </w:tabs>
              <w:autoSpaceDE/>
              <w:autoSpaceDN/>
              <w:adjustRightInd/>
              <w:rPr>
                <w:rFonts w:asciiTheme="majorHAnsi" w:hAnsiTheme="majorHAnsi"/>
              </w:rPr>
            </w:pPr>
            <w:r w:rsidRPr="00B94772">
              <w:rPr>
                <w:rFonts w:asciiTheme="majorHAnsi" w:hAnsiTheme="majorHAnsi"/>
              </w:rPr>
              <w:t xml:space="preserve">Dwarshelling aanpassen tot …. % </w:t>
            </w:r>
            <w:r w:rsidRPr="00B94772">
              <w:rPr>
                <w:rStyle w:val="VerborgenTekst"/>
                <w:rFonts w:asciiTheme="majorHAnsi" w:hAnsiTheme="majorHAnsi"/>
                <w:sz w:val="18"/>
                <w:lang w:val="nl"/>
              </w:rPr>
              <w:t>[invullen naar keuze]</w:t>
            </w:r>
          </w:p>
          <w:p w:rsidR="00C43B63" w:rsidRPr="00B94772" w:rsidRDefault="00C43B63" w:rsidP="00550D1B">
            <w:pPr>
              <w:pStyle w:val="broodtekst"/>
              <w:tabs>
                <w:tab w:val="clear" w:pos="227"/>
                <w:tab w:val="clear" w:pos="454"/>
                <w:tab w:val="clear" w:pos="680"/>
              </w:tabs>
              <w:autoSpaceDE/>
              <w:autoSpaceDN/>
              <w:adjustRightInd/>
              <w:rPr>
                <w:rFonts w:asciiTheme="majorHAnsi" w:hAnsiTheme="majorHAnsi"/>
              </w:rPr>
            </w:pPr>
          </w:p>
        </w:tc>
      </w:tr>
      <w:tr w:rsidR="00C43B63" w:rsidRPr="00404298" w:rsidTr="00550D1B">
        <w:trPr>
          <w:cantSplit/>
        </w:trPr>
        <w:tc>
          <w:tcPr>
            <w:tcW w:w="1063" w:type="dxa"/>
          </w:tcPr>
          <w:p w:rsidR="00C43B63" w:rsidRPr="00404298" w:rsidRDefault="00C43B63" w:rsidP="00550D1B">
            <w:r w:rsidRPr="00404298">
              <w:t>…</w:t>
            </w:r>
          </w:p>
        </w:tc>
        <w:tc>
          <w:tcPr>
            <w:tcW w:w="992" w:type="dxa"/>
          </w:tcPr>
          <w:p w:rsidR="00C43B63" w:rsidRPr="00404298" w:rsidRDefault="00C43B63" w:rsidP="00550D1B">
            <w:r w:rsidRPr="00404298">
              <w:t>…</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pPr>
            <w:r w:rsidRPr="00404298">
              <w:t>…</w:t>
            </w:r>
          </w:p>
        </w:tc>
        <w:tc>
          <w:tcPr>
            <w:tcW w:w="851" w:type="dxa"/>
          </w:tcPr>
          <w:p w:rsidR="00C43B63" w:rsidRPr="00404298" w:rsidRDefault="006569DE" w:rsidP="00550D1B">
            <w:pPr>
              <w:pStyle w:val="broodtekst"/>
              <w:tabs>
                <w:tab w:val="clear" w:pos="227"/>
                <w:tab w:val="clear" w:pos="454"/>
                <w:tab w:val="clear" w:pos="680"/>
              </w:tabs>
              <w:autoSpaceDE/>
              <w:autoSpaceDN/>
              <w:adjustRightInd/>
              <w:jc w:val="center"/>
              <w:rPr>
                <w:szCs w:val="19"/>
              </w:rPr>
            </w:pPr>
            <w:r>
              <w:rPr>
                <w:szCs w:val="19"/>
              </w:rPr>
              <w:t>alle</w:t>
            </w:r>
          </w:p>
        </w:tc>
        <w:tc>
          <w:tcPr>
            <w:tcW w:w="992" w:type="dxa"/>
          </w:tcPr>
          <w:p w:rsidR="00C43B63" w:rsidRPr="00404298" w:rsidRDefault="00C43B63" w:rsidP="00550D1B">
            <w:pPr>
              <w:pStyle w:val="broodtekst"/>
              <w:tabs>
                <w:tab w:val="clear" w:pos="227"/>
                <w:tab w:val="clear" w:pos="454"/>
                <w:tab w:val="clear" w:pos="680"/>
              </w:tabs>
              <w:autoSpaceDE/>
              <w:autoSpaceDN/>
              <w:adjustRightInd/>
              <w:rPr>
                <w:szCs w:val="19"/>
              </w:rPr>
            </w:pPr>
          </w:p>
        </w:tc>
        <w:tc>
          <w:tcPr>
            <w:tcW w:w="7159" w:type="dxa"/>
          </w:tcPr>
          <w:p w:rsidR="00C43B63" w:rsidRPr="00B94772" w:rsidRDefault="00C43B63" w:rsidP="00550D1B">
            <w:pPr>
              <w:pStyle w:val="broodtekst"/>
              <w:tabs>
                <w:tab w:val="clear" w:pos="227"/>
                <w:tab w:val="clear" w:pos="454"/>
                <w:tab w:val="clear" w:pos="680"/>
              </w:tabs>
              <w:autoSpaceDE/>
              <w:autoSpaceDN/>
              <w:adjustRightInd/>
              <w:rPr>
                <w:rFonts w:asciiTheme="majorHAnsi" w:hAnsiTheme="majorHAnsi"/>
              </w:rPr>
            </w:pPr>
            <w:r w:rsidRPr="00B94772">
              <w:rPr>
                <w:rFonts w:asciiTheme="majorHAnsi" w:hAnsiTheme="majorHAnsi"/>
              </w:rPr>
              <w:t>Lengte profiel verbeteren conform Bijlage “Specificaties profielverbetering”</w:t>
            </w:r>
          </w:p>
          <w:p w:rsidR="00C43B63" w:rsidRPr="00B94772" w:rsidRDefault="00C43B63" w:rsidP="00550D1B">
            <w:pPr>
              <w:pStyle w:val="broodtekst"/>
              <w:tabs>
                <w:tab w:val="clear" w:pos="227"/>
                <w:tab w:val="clear" w:pos="454"/>
                <w:tab w:val="clear" w:pos="680"/>
              </w:tabs>
              <w:autoSpaceDE/>
              <w:autoSpaceDN/>
              <w:adjustRightInd/>
              <w:rPr>
                <w:rFonts w:asciiTheme="majorHAnsi" w:hAnsiTheme="majorHAnsi"/>
              </w:rPr>
            </w:pPr>
          </w:p>
        </w:tc>
      </w:tr>
      <w:tr w:rsidR="00C43B63" w:rsidRPr="00404298" w:rsidTr="00550D1B">
        <w:trPr>
          <w:cantSplit/>
        </w:trPr>
        <w:tc>
          <w:tcPr>
            <w:tcW w:w="1063" w:type="dxa"/>
          </w:tcPr>
          <w:p w:rsidR="00C43B63" w:rsidRPr="00404298" w:rsidRDefault="00C43B63" w:rsidP="00550D1B">
            <w:r w:rsidRPr="00404298">
              <w:t>…</w:t>
            </w:r>
          </w:p>
        </w:tc>
        <w:tc>
          <w:tcPr>
            <w:tcW w:w="992" w:type="dxa"/>
          </w:tcPr>
          <w:p w:rsidR="00C43B63" w:rsidRPr="00404298" w:rsidRDefault="00C43B63" w:rsidP="00550D1B">
            <w:r w:rsidRPr="00404298">
              <w:t>…</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pPr>
            <w:r w:rsidRPr="00404298">
              <w:t>…</w:t>
            </w:r>
          </w:p>
        </w:tc>
        <w:tc>
          <w:tcPr>
            <w:tcW w:w="851" w:type="dxa"/>
          </w:tcPr>
          <w:p w:rsidR="00C43B63" w:rsidRPr="00404298" w:rsidRDefault="00C43B63" w:rsidP="00550D1B">
            <w:pPr>
              <w:pStyle w:val="broodtekst"/>
              <w:tabs>
                <w:tab w:val="clear" w:pos="227"/>
                <w:tab w:val="clear" w:pos="454"/>
                <w:tab w:val="clear" w:pos="680"/>
              </w:tabs>
              <w:autoSpaceDE/>
              <w:autoSpaceDN/>
              <w:adjustRightInd/>
              <w:jc w:val="center"/>
              <w:rPr>
                <w:szCs w:val="19"/>
              </w:rPr>
            </w:pPr>
            <w:r w:rsidRPr="00404298">
              <w:rPr>
                <w:szCs w:val="19"/>
              </w:rPr>
              <w:t>…</w:t>
            </w:r>
          </w:p>
        </w:tc>
        <w:tc>
          <w:tcPr>
            <w:tcW w:w="992" w:type="dxa"/>
          </w:tcPr>
          <w:p w:rsidR="00C43B63" w:rsidRPr="00404298" w:rsidRDefault="00C43B63" w:rsidP="00550D1B">
            <w:pPr>
              <w:pStyle w:val="broodtekst"/>
              <w:tabs>
                <w:tab w:val="clear" w:pos="227"/>
                <w:tab w:val="clear" w:pos="454"/>
                <w:tab w:val="clear" w:pos="680"/>
              </w:tabs>
              <w:autoSpaceDE/>
              <w:autoSpaceDN/>
              <w:adjustRightInd/>
              <w:rPr>
                <w:szCs w:val="19"/>
              </w:rPr>
            </w:pPr>
          </w:p>
        </w:tc>
        <w:tc>
          <w:tcPr>
            <w:tcW w:w="7159" w:type="dxa"/>
          </w:tcPr>
          <w:p w:rsidR="00C43B63" w:rsidRPr="00B94772" w:rsidRDefault="00C43B63" w:rsidP="00550D1B">
            <w:pPr>
              <w:pStyle w:val="broodtekst"/>
              <w:tabs>
                <w:tab w:val="clear" w:pos="227"/>
                <w:tab w:val="clear" w:pos="454"/>
                <w:tab w:val="clear" w:pos="680"/>
              </w:tabs>
              <w:autoSpaceDE/>
              <w:autoSpaceDN/>
              <w:adjustRightInd/>
              <w:rPr>
                <w:rFonts w:asciiTheme="majorHAnsi" w:hAnsiTheme="majorHAnsi"/>
              </w:rPr>
            </w:pPr>
            <w:r w:rsidRPr="00B94772">
              <w:rPr>
                <w:rFonts w:asciiTheme="majorHAnsi" w:hAnsiTheme="majorHAnsi"/>
              </w:rPr>
              <w:t xml:space="preserve">Een maatregel treffen waardoor de levensduur van het werkvak met tenminste </w:t>
            </w:r>
            <w:r w:rsidRPr="00B94772">
              <w:rPr>
                <w:rFonts w:asciiTheme="majorHAnsi" w:hAnsiTheme="majorHAnsi"/>
                <w:b/>
                <w:bCs/>
                <w:i/>
                <w:iCs/>
              </w:rPr>
              <w:t>&lt;keuze maken&gt;</w:t>
            </w:r>
            <w:r w:rsidRPr="00B94772">
              <w:rPr>
                <w:rFonts w:asciiTheme="majorHAnsi" w:hAnsiTheme="majorHAnsi"/>
              </w:rPr>
              <w:t xml:space="preserve"> jaar wordt verlengd.</w:t>
            </w:r>
          </w:p>
          <w:p w:rsidR="00C43B63" w:rsidRPr="00B94772" w:rsidRDefault="00C43B63" w:rsidP="00550D1B">
            <w:pPr>
              <w:pStyle w:val="broodtekst"/>
              <w:tabs>
                <w:tab w:val="clear" w:pos="227"/>
                <w:tab w:val="clear" w:pos="454"/>
                <w:tab w:val="clear" w:pos="680"/>
              </w:tabs>
              <w:autoSpaceDE/>
              <w:autoSpaceDN/>
              <w:adjustRightInd/>
              <w:rPr>
                <w:rFonts w:asciiTheme="majorHAnsi" w:hAnsiTheme="majorHAnsi"/>
              </w:rPr>
            </w:pPr>
          </w:p>
        </w:tc>
      </w:tr>
      <w:tr w:rsidR="00C43B63" w:rsidRPr="00404298" w:rsidTr="00550D1B">
        <w:trPr>
          <w:cantSplit/>
        </w:trPr>
        <w:tc>
          <w:tcPr>
            <w:tcW w:w="1063" w:type="dxa"/>
          </w:tcPr>
          <w:p w:rsidR="00C43B63" w:rsidRPr="00404298" w:rsidRDefault="00C43B63" w:rsidP="00550D1B">
            <w:pPr>
              <w:rPr>
                <w:b/>
                <w:bCs/>
                <w:sz w:val="20"/>
              </w:rPr>
            </w:pPr>
          </w:p>
        </w:tc>
        <w:tc>
          <w:tcPr>
            <w:tcW w:w="992" w:type="dxa"/>
          </w:tcPr>
          <w:p w:rsidR="00C43B63" w:rsidRPr="00404298" w:rsidRDefault="00C43B63" w:rsidP="00550D1B">
            <w:pPr>
              <w:rPr>
                <w:b/>
                <w:bCs/>
                <w:sz w:val="20"/>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rPr>
                <w:b/>
                <w:bCs/>
                <w:sz w:val="20"/>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B94772" w:rsidRDefault="00C43B63" w:rsidP="00550D1B">
            <w:pPr>
              <w:rPr>
                <w:rFonts w:asciiTheme="majorHAnsi" w:hAnsiTheme="majorHAnsi"/>
                <w:sz w:val="18"/>
                <w:szCs w:val="18"/>
              </w:rPr>
            </w:pPr>
            <w:r w:rsidRPr="00B94772">
              <w:rPr>
                <w:rFonts w:asciiTheme="majorHAnsi" w:hAnsiTheme="majorHAnsi"/>
                <w:sz w:val="18"/>
                <w:szCs w:val="18"/>
              </w:rPr>
              <w:t xml:space="preserve">de huidige Deklaag van de … </w:t>
            </w:r>
            <w:r w:rsidRPr="00B94772">
              <w:rPr>
                <w:rStyle w:val="VerborgenTekst"/>
                <w:rFonts w:asciiTheme="majorHAnsi" w:hAnsiTheme="majorHAnsi"/>
                <w:sz w:val="18"/>
                <w:szCs w:val="18"/>
                <w:lang w:val="nl"/>
              </w:rPr>
              <w:t xml:space="preserve">[invullen rijstrook conform BPS notatie] </w:t>
            </w:r>
            <w:r w:rsidRPr="00B94772">
              <w:rPr>
                <w:rFonts w:asciiTheme="majorHAnsi" w:hAnsiTheme="majorHAnsi"/>
                <w:sz w:val="18"/>
                <w:szCs w:val="18"/>
              </w:rPr>
              <w:t xml:space="preserve">vluchtstrook / rijstrook  </w:t>
            </w:r>
            <w:r w:rsidRPr="00B94772">
              <w:rPr>
                <w:rStyle w:val="VerborgenTekst"/>
                <w:rFonts w:asciiTheme="majorHAnsi" w:hAnsiTheme="majorHAnsi"/>
                <w:sz w:val="18"/>
                <w:szCs w:val="18"/>
                <w:lang w:val="nl"/>
              </w:rPr>
              <w:t>[keuze maken]</w:t>
            </w:r>
            <w:r w:rsidRPr="00B94772">
              <w:rPr>
                <w:rFonts w:asciiTheme="majorHAnsi" w:hAnsiTheme="majorHAnsi"/>
                <w:b/>
                <w:bCs/>
                <w:i/>
                <w:iCs/>
                <w:sz w:val="18"/>
                <w:szCs w:val="18"/>
              </w:rPr>
              <w:t xml:space="preserve">&lt;keuze maken&gt; </w:t>
            </w:r>
            <w:r w:rsidRPr="00B94772">
              <w:rPr>
                <w:rFonts w:asciiTheme="majorHAnsi" w:hAnsiTheme="majorHAnsi"/>
                <w:sz w:val="18"/>
                <w:szCs w:val="18"/>
              </w:rPr>
              <w:t xml:space="preserve">verwijderen en een nieuwe Deklaag van Zeer Open Asfalt / Duurzaam Zeer Open Asfalt </w:t>
            </w:r>
            <w:r w:rsidRPr="00B94772">
              <w:rPr>
                <w:rFonts w:asciiTheme="majorHAnsi" w:hAnsiTheme="majorHAnsi"/>
                <w:b/>
                <w:bCs/>
                <w:i/>
                <w:iCs/>
                <w:sz w:val="18"/>
                <w:szCs w:val="18"/>
              </w:rPr>
              <w:t>&lt;keuze maken&gt;</w:t>
            </w:r>
            <w:r w:rsidRPr="00B94772">
              <w:rPr>
                <w:rStyle w:val="VerborgenTekst"/>
                <w:rFonts w:asciiTheme="majorHAnsi" w:hAnsiTheme="majorHAnsi"/>
                <w:sz w:val="18"/>
                <w:szCs w:val="18"/>
                <w:lang w:val="nl"/>
              </w:rPr>
              <w:t xml:space="preserve">  [keuze maken] </w:t>
            </w:r>
            <w:r w:rsidRPr="00B94772">
              <w:rPr>
                <w:rFonts w:asciiTheme="majorHAnsi" w:hAnsiTheme="majorHAnsi"/>
                <w:sz w:val="18"/>
                <w:szCs w:val="18"/>
              </w:rPr>
              <w:t>aanbrengen met een dikte van ten minste 50 mm.</w:t>
            </w:r>
          </w:p>
          <w:p w:rsidR="00C43B63" w:rsidRPr="00B94772" w:rsidRDefault="00C43B63" w:rsidP="00550D1B">
            <w:pPr>
              <w:rPr>
                <w:rFonts w:asciiTheme="majorHAnsi" w:hAnsiTheme="majorHAnsi"/>
                <w:sz w:val="18"/>
                <w:szCs w:val="18"/>
              </w:rPr>
            </w:pPr>
          </w:p>
        </w:tc>
      </w:tr>
      <w:tr w:rsidR="00C43B63" w:rsidRPr="00404298" w:rsidTr="00550D1B">
        <w:trPr>
          <w:cantSplit/>
        </w:trPr>
        <w:tc>
          <w:tcPr>
            <w:tcW w:w="1063" w:type="dxa"/>
          </w:tcPr>
          <w:p w:rsidR="00C43B63" w:rsidRPr="00404298" w:rsidRDefault="00C43B63" w:rsidP="00550D1B">
            <w:pPr>
              <w:rPr>
                <w:b/>
                <w:bCs/>
                <w:sz w:val="20"/>
              </w:rPr>
            </w:pPr>
          </w:p>
        </w:tc>
        <w:tc>
          <w:tcPr>
            <w:tcW w:w="992" w:type="dxa"/>
          </w:tcPr>
          <w:p w:rsidR="00C43B63" w:rsidRPr="00404298" w:rsidRDefault="00C43B63" w:rsidP="00550D1B">
            <w:pPr>
              <w:rPr>
                <w:b/>
                <w:bCs/>
                <w:sz w:val="20"/>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rPr>
                <w:b/>
                <w:bCs/>
                <w:sz w:val="20"/>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B94772" w:rsidRDefault="00C43B63" w:rsidP="00550D1B">
            <w:pPr>
              <w:rPr>
                <w:rFonts w:asciiTheme="majorHAnsi" w:hAnsiTheme="majorHAnsi"/>
                <w:sz w:val="18"/>
                <w:szCs w:val="18"/>
              </w:rPr>
            </w:pPr>
            <w:r w:rsidRPr="00B94772">
              <w:rPr>
                <w:rFonts w:asciiTheme="majorHAnsi" w:hAnsiTheme="majorHAnsi"/>
                <w:sz w:val="18"/>
                <w:szCs w:val="18"/>
              </w:rPr>
              <w:t xml:space="preserve">de huidige Deklaag van de … </w:t>
            </w:r>
            <w:r w:rsidRPr="00B94772">
              <w:rPr>
                <w:rStyle w:val="VerborgenTekst"/>
                <w:rFonts w:asciiTheme="majorHAnsi" w:hAnsiTheme="majorHAnsi"/>
                <w:sz w:val="18"/>
                <w:szCs w:val="18"/>
                <w:lang w:val="nl"/>
              </w:rPr>
              <w:t xml:space="preserve">[invullen rijstrook conform BPS notatie] </w:t>
            </w:r>
            <w:r w:rsidRPr="00B94772">
              <w:rPr>
                <w:rFonts w:asciiTheme="majorHAnsi" w:hAnsiTheme="majorHAnsi"/>
                <w:sz w:val="18"/>
                <w:szCs w:val="18"/>
              </w:rPr>
              <w:t xml:space="preserve">vluchtstrook / rijstrook  </w:t>
            </w:r>
            <w:r w:rsidRPr="00B94772">
              <w:rPr>
                <w:rStyle w:val="VerborgenTekst"/>
                <w:rFonts w:asciiTheme="majorHAnsi" w:hAnsiTheme="majorHAnsi"/>
                <w:sz w:val="18"/>
                <w:szCs w:val="18"/>
                <w:lang w:val="nl"/>
              </w:rPr>
              <w:t xml:space="preserve">[keuze maken] </w:t>
            </w:r>
            <w:r w:rsidRPr="00B94772">
              <w:rPr>
                <w:rFonts w:asciiTheme="majorHAnsi" w:hAnsiTheme="majorHAnsi"/>
                <w:sz w:val="18"/>
                <w:szCs w:val="18"/>
              </w:rPr>
              <w:t xml:space="preserve"> </w:t>
            </w:r>
            <w:r w:rsidRPr="00B94772">
              <w:rPr>
                <w:rFonts w:asciiTheme="majorHAnsi" w:hAnsiTheme="majorHAnsi"/>
                <w:sz w:val="18"/>
                <w:szCs w:val="18"/>
                <w:vertAlign w:val="superscript"/>
              </w:rPr>
              <w:t xml:space="preserve">  </w:t>
            </w:r>
            <w:r w:rsidRPr="00B94772">
              <w:rPr>
                <w:rFonts w:asciiTheme="majorHAnsi" w:hAnsiTheme="majorHAnsi"/>
                <w:b/>
                <w:bCs/>
                <w:i/>
                <w:iCs/>
                <w:sz w:val="18"/>
                <w:szCs w:val="18"/>
              </w:rPr>
              <w:t xml:space="preserve">&lt;keuze maken&gt; </w:t>
            </w:r>
            <w:r w:rsidRPr="00B94772">
              <w:rPr>
                <w:rFonts w:asciiTheme="majorHAnsi" w:hAnsiTheme="majorHAnsi"/>
                <w:sz w:val="18"/>
                <w:szCs w:val="18"/>
              </w:rPr>
              <w:t xml:space="preserve">verwijderen en een nieuwe Deklaag van Tweelaags Zeer Open Asfalt </w:t>
            </w:r>
            <w:r w:rsidRPr="00B94772">
              <w:rPr>
                <w:rStyle w:val="VerborgenTekst"/>
                <w:rFonts w:asciiTheme="majorHAnsi" w:hAnsiTheme="majorHAnsi"/>
                <w:sz w:val="18"/>
                <w:szCs w:val="18"/>
                <w:lang w:val="nl"/>
              </w:rPr>
              <w:t xml:space="preserve"> </w:t>
            </w:r>
            <w:r w:rsidRPr="00B94772">
              <w:rPr>
                <w:rFonts w:asciiTheme="majorHAnsi" w:hAnsiTheme="majorHAnsi"/>
                <w:sz w:val="18"/>
                <w:szCs w:val="18"/>
              </w:rPr>
              <w:t>aanbrengen met een dikte van ten minste 70 mm.</w:t>
            </w:r>
          </w:p>
          <w:p w:rsidR="00C43B63" w:rsidRPr="00B94772" w:rsidRDefault="00C43B63" w:rsidP="00550D1B">
            <w:pPr>
              <w:rPr>
                <w:rFonts w:asciiTheme="majorHAnsi" w:hAnsiTheme="majorHAnsi"/>
                <w:sz w:val="18"/>
                <w:szCs w:val="18"/>
              </w:rPr>
            </w:pPr>
          </w:p>
        </w:tc>
      </w:tr>
      <w:tr w:rsidR="00C43B63" w:rsidRPr="00404298" w:rsidTr="00550D1B">
        <w:trPr>
          <w:cantSplit/>
        </w:trPr>
        <w:tc>
          <w:tcPr>
            <w:tcW w:w="1063" w:type="dxa"/>
          </w:tcPr>
          <w:p w:rsidR="00C43B63" w:rsidRPr="00404298" w:rsidRDefault="00C43B63" w:rsidP="00550D1B">
            <w:pPr>
              <w:rPr>
                <w:b/>
                <w:bCs/>
                <w:sz w:val="20"/>
              </w:rPr>
            </w:pPr>
          </w:p>
        </w:tc>
        <w:tc>
          <w:tcPr>
            <w:tcW w:w="992" w:type="dxa"/>
          </w:tcPr>
          <w:p w:rsidR="00C43B63" w:rsidRPr="00404298" w:rsidRDefault="00C43B63" w:rsidP="00550D1B">
            <w:pPr>
              <w:rPr>
                <w:b/>
                <w:bCs/>
                <w:sz w:val="20"/>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rPr>
                <w:b/>
                <w:bCs/>
                <w:sz w:val="20"/>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B94772" w:rsidRDefault="00C43B63" w:rsidP="00550D1B">
            <w:pPr>
              <w:rPr>
                <w:rFonts w:asciiTheme="majorHAnsi" w:hAnsiTheme="majorHAnsi"/>
                <w:sz w:val="18"/>
                <w:szCs w:val="18"/>
              </w:rPr>
            </w:pPr>
            <w:r w:rsidRPr="00B94772">
              <w:rPr>
                <w:rFonts w:asciiTheme="majorHAnsi" w:hAnsiTheme="majorHAnsi"/>
                <w:sz w:val="18"/>
                <w:szCs w:val="18"/>
              </w:rPr>
              <w:t xml:space="preserve">de huidige Deklaag van de … </w:t>
            </w:r>
            <w:r w:rsidRPr="00B94772">
              <w:rPr>
                <w:rStyle w:val="VerborgenTekst"/>
                <w:rFonts w:asciiTheme="majorHAnsi" w:hAnsiTheme="majorHAnsi"/>
                <w:sz w:val="18"/>
                <w:szCs w:val="18"/>
                <w:lang w:val="nl"/>
              </w:rPr>
              <w:t>[invullen rijstrook conform BPS notatie]</w:t>
            </w:r>
            <w:r w:rsidRPr="00B94772">
              <w:rPr>
                <w:rFonts w:asciiTheme="majorHAnsi" w:hAnsiTheme="majorHAnsi"/>
                <w:sz w:val="18"/>
                <w:szCs w:val="18"/>
              </w:rPr>
              <w:t xml:space="preserve"> vluchtstrook / rijstrook </w:t>
            </w:r>
            <w:r w:rsidRPr="00B94772">
              <w:rPr>
                <w:rStyle w:val="VerborgenTekst"/>
                <w:rFonts w:asciiTheme="majorHAnsi" w:hAnsiTheme="majorHAnsi"/>
                <w:sz w:val="18"/>
                <w:szCs w:val="18"/>
                <w:lang w:val="nl"/>
              </w:rPr>
              <w:t>[keuze maken]</w:t>
            </w:r>
            <w:r w:rsidRPr="00B94772">
              <w:rPr>
                <w:rFonts w:asciiTheme="majorHAnsi" w:hAnsiTheme="majorHAnsi"/>
                <w:sz w:val="18"/>
                <w:szCs w:val="18"/>
              </w:rPr>
              <w:t xml:space="preserve"> </w:t>
            </w:r>
            <w:r w:rsidRPr="00B94772">
              <w:rPr>
                <w:rFonts w:asciiTheme="majorHAnsi" w:hAnsiTheme="majorHAnsi"/>
                <w:b/>
                <w:bCs/>
                <w:i/>
                <w:iCs/>
                <w:sz w:val="18"/>
                <w:szCs w:val="18"/>
              </w:rPr>
              <w:t xml:space="preserve">&lt;keuze maken&gt; </w:t>
            </w:r>
            <w:r w:rsidRPr="00B94772">
              <w:rPr>
                <w:rFonts w:asciiTheme="majorHAnsi" w:hAnsiTheme="majorHAnsi"/>
                <w:sz w:val="18"/>
                <w:szCs w:val="18"/>
              </w:rPr>
              <w:t>verwijderen en een nieuwe Deklaag van dicht Asfaltbeton DL-C / Steenmastiekasfalt</w:t>
            </w:r>
            <w:r w:rsidRPr="00B94772">
              <w:rPr>
                <w:rStyle w:val="VerborgenTekst"/>
                <w:rFonts w:asciiTheme="majorHAnsi" w:hAnsiTheme="majorHAnsi"/>
                <w:sz w:val="18"/>
                <w:szCs w:val="18"/>
                <w:lang w:val="nl"/>
              </w:rPr>
              <w:t xml:space="preserve"> [keuze maken] </w:t>
            </w:r>
            <w:r w:rsidRPr="00B94772">
              <w:rPr>
                <w:rFonts w:asciiTheme="majorHAnsi" w:hAnsiTheme="majorHAnsi"/>
                <w:sz w:val="18"/>
                <w:szCs w:val="18"/>
              </w:rPr>
              <w:t xml:space="preserve"> </w:t>
            </w:r>
            <w:r w:rsidRPr="00B94772">
              <w:rPr>
                <w:rFonts w:asciiTheme="majorHAnsi" w:hAnsiTheme="majorHAnsi"/>
                <w:b/>
                <w:bCs/>
                <w:i/>
                <w:iCs/>
                <w:sz w:val="18"/>
                <w:szCs w:val="18"/>
              </w:rPr>
              <w:t xml:space="preserve">&lt;keuze maken&gt; </w:t>
            </w:r>
            <w:r w:rsidRPr="00B94772">
              <w:rPr>
                <w:rFonts w:asciiTheme="majorHAnsi" w:hAnsiTheme="majorHAnsi"/>
                <w:sz w:val="18"/>
                <w:szCs w:val="18"/>
              </w:rPr>
              <w:t>aanbrengen met een dikte van ten minste … mm.</w:t>
            </w:r>
          </w:p>
          <w:p w:rsidR="00C43B63" w:rsidRPr="00B94772" w:rsidRDefault="00C43B63" w:rsidP="00550D1B">
            <w:pPr>
              <w:rPr>
                <w:rFonts w:asciiTheme="majorHAnsi" w:hAnsiTheme="majorHAnsi"/>
                <w:sz w:val="18"/>
                <w:szCs w:val="18"/>
              </w:rPr>
            </w:pPr>
          </w:p>
        </w:tc>
      </w:tr>
      <w:tr w:rsidR="00C43B63" w:rsidRPr="00404298" w:rsidTr="00550D1B">
        <w:trPr>
          <w:cantSplit/>
        </w:trPr>
        <w:tc>
          <w:tcPr>
            <w:tcW w:w="1063" w:type="dxa"/>
          </w:tcPr>
          <w:p w:rsidR="00C43B63" w:rsidRPr="00404298" w:rsidRDefault="00C43B63" w:rsidP="00550D1B">
            <w:pPr>
              <w:rPr>
                <w:b/>
                <w:bCs/>
                <w:sz w:val="20"/>
              </w:rPr>
            </w:pPr>
          </w:p>
        </w:tc>
        <w:tc>
          <w:tcPr>
            <w:tcW w:w="992" w:type="dxa"/>
          </w:tcPr>
          <w:p w:rsidR="00C43B63" w:rsidRPr="00404298" w:rsidRDefault="00C43B63" w:rsidP="00550D1B">
            <w:pPr>
              <w:rPr>
                <w:b/>
                <w:bCs/>
                <w:sz w:val="20"/>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rPr>
                <w:sz w:val="20"/>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B94772" w:rsidRDefault="00C43B63" w:rsidP="00550D1B">
            <w:pPr>
              <w:rPr>
                <w:rFonts w:asciiTheme="majorHAnsi" w:hAnsiTheme="majorHAnsi"/>
                <w:sz w:val="18"/>
                <w:szCs w:val="18"/>
              </w:rPr>
            </w:pPr>
            <w:r w:rsidRPr="00B94772">
              <w:rPr>
                <w:rFonts w:asciiTheme="majorHAnsi" w:hAnsiTheme="majorHAnsi"/>
                <w:sz w:val="18"/>
                <w:szCs w:val="18"/>
              </w:rPr>
              <w:t xml:space="preserve">de huidige Deklaag baanbreed verwijderen en een nieuwe Deklaag van Zeer Open Asfalt/Duurzaam Zeer Open Asfalt </w:t>
            </w:r>
            <w:r w:rsidRPr="00B94772">
              <w:rPr>
                <w:rFonts w:asciiTheme="majorHAnsi" w:hAnsiTheme="majorHAnsi"/>
                <w:b/>
                <w:bCs/>
                <w:i/>
                <w:iCs/>
                <w:sz w:val="18"/>
                <w:szCs w:val="18"/>
              </w:rPr>
              <w:t xml:space="preserve">&lt;keuze maken&gt; </w:t>
            </w:r>
            <w:r w:rsidRPr="00B94772">
              <w:rPr>
                <w:rStyle w:val="VerborgenTekst"/>
                <w:rFonts w:asciiTheme="majorHAnsi" w:hAnsiTheme="majorHAnsi"/>
                <w:sz w:val="18"/>
                <w:szCs w:val="18"/>
                <w:lang w:val="nl"/>
              </w:rPr>
              <w:t xml:space="preserve">[keuze maken] </w:t>
            </w:r>
            <w:r w:rsidRPr="00B94772">
              <w:rPr>
                <w:rFonts w:asciiTheme="majorHAnsi" w:hAnsiTheme="majorHAnsi"/>
                <w:sz w:val="18"/>
                <w:szCs w:val="18"/>
              </w:rPr>
              <w:t>aanbrengen met een dikte van ten minste 50 mm.</w:t>
            </w:r>
          </w:p>
          <w:p w:rsidR="00C43B63" w:rsidRPr="00B94772" w:rsidRDefault="00C43B63" w:rsidP="00550D1B">
            <w:pPr>
              <w:rPr>
                <w:rFonts w:asciiTheme="majorHAnsi" w:hAnsiTheme="majorHAnsi"/>
                <w:sz w:val="18"/>
                <w:szCs w:val="18"/>
              </w:rPr>
            </w:pPr>
          </w:p>
        </w:tc>
      </w:tr>
      <w:tr w:rsidR="00C43B63" w:rsidRPr="00404298" w:rsidTr="00550D1B">
        <w:trPr>
          <w:cantSplit/>
        </w:trPr>
        <w:tc>
          <w:tcPr>
            <w:tcW w:w="1063" w:type="dxa"/>
          </w:tcPr>
          <w:p w:rsidR="00C43B63" w:rsidRPr="00404298" w:rsidRDefault="00C43B63" w:rsidP="00550D1B">
            <w:pPr>
              <w:rPr>
                <w:sz w:val="20"/>
              </w:rPr>
            </w:pPr>
          </w:p>
        </w:tc>
        <w:tc>
          <w:tcPr>
            <w:tcW w:w="992" w:type="dxa"/>
          </w:tcPr>
          <w:p w:rsidR="00C43B63" w:rsidRPr="00404298" w:rsidRDefault="00C43B63" w:rsidP="00550D1B">
            <w:pPr>
              <w:rPr>
                <w:sz w:val="20"/>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rPr>
                <w:sz w:val="20"/>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B94772" w:rsidRDefault="00C43B63" w:rsidP="00550D1B">
            <w:pPr>
              <w:rPr>
                <w:rFonts w:asciiTheme="majorHAnsi" w:hAnsiTheme="majorHAnsi"/>
                <w:sz w:val="18"/>
                <w:szCs w:val="18"/>
              </w:rPr>
            </w:pPr>
            <w:r w:rsidRPr="00B94772">
              <w:rPr>
                <w:rFonts w:asciiTheme="majorHAnsi" w:hAnsiTheme="majorHAnsi"/>
                <w:sz w:val="18"/>
                <w:szCs w:val="18"/>
              </w:rPr>
              <w:t>de huidige Deklaag baanbreed verwijderen en een nieuwe Deklaag van Tweelaags Zeer Open Asfalt aanbrengen met een dikte van ten minste 70 mm.</w:t>
            </w:r>
          </w:p>
          <w:p w:rsidR="00C43B63" w:rsidRPr="00B94772" w:rsidRDefault="00C43B63" w:rsidP="00550D1B">
            <w:pPr>
              <w:rPr>
                <w:rFonts w:asciiTheme="majorHAnsi" w:hAnsiTheme="majorHAnsi"/>
                <w:sz w:val="18"/>
                <w:szCs w:val="18"/>
              </w:rPr>
            </w:pPr>
          </w:p>
        </w:tc>
      </w:tr>
      <w:tr w:rsidR="00C43B63" w:rsidRPr="00404298" w:rsidTr="00550D1B">
        <w:trPr>
          <w:cantSplit/>
        </w:trPr>
        <w:tc>
          <w:tcPr>
            <w:tcW w:w="1063" w:type="dxa"/>
          </w:tcPr>
          <w:p w:rsidR="00C43B63" w:rsidRPr="00404298" w:rsidRDefault="00C43B63" w:rsidP="00550D1B">
            <w:pPr>
              <w:jc w:val="center"/>
              <w:rPr>
                <w:szCs w:val="19"/>
              </w:rPr>
            </w:pPr>
          </w:p>
        </w:tc>
        <w:tc>
          <w:tcPr>
            <w:tcW w:w="992" w:type="dxa"/>
          </w:tcPr>
          <w:p w:rsidR="00C43B63" w:rsidRPr="00404298" w:rsidRDefault="00C43B63" w:rsidP="00550D1B">
            <w:pPr>
              <w:rPr>
                <w:szCs w:val="19"/>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rPr>
                <w:szCs w:val="19"/>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404298" w:rsidRDefault="00C43B63" w:rsidP="00550D1B">
            <w:pPr>
              <w:rPr>
                <w:sz w:val="20"/>
              </w:rPr>
            </w:pPr>
            <w:r w:rsidRPr="00404298">
              <w:rPr>
                <w:sz w:val="20"/>
              </w:rPr>
              <w:t xml:space="preserve">de huidige </w:t>
            </w:r>
            <w:r>
              <w:rPr>
                <w:sz w:val="20"/>
              </w:rPr>
              <w:t>Deklaag</w:t>
            </w:r>
            <w:r w:rsidRPr="00404298">
              <w:rPr>
                <w:sz w:val="20"/>
              </w:rPr>
              <w:t xml:space="preserve"> baanbreed </w:t>
            </w:r>
            <w:r w:rsidRPr="00404298">
              <w:rPr>
                <w:rStyle w:val="VerborgenTekst"/>
                <w:sz w:val="20"/>
                <w:lang w:val="nl"/>
              </w:rPr>
              <w:t xml:space="preserve"> </w:t>
            </w:r>
            <w:r w:rsidRPr="00404298">
              <w:rPr>
                <w:sz w:val="20"/>
              </w:rPr>
              <w:t xml:space="preserve">verwijderen en een nieuwe </w:t>
            </w:r>
            <w:r>
              <w:rPr>
                <w:sz w:val="20"/>
              </w:rPr>
              <w:t>Deklaag</w:t>
            </w:r>
            <w:r w:rsidRPr="00404298">
              <w:rPr>
                <w:sz w:val="20"/>
              </w:rPr>
              <w:t xml:space="preserve"> van </w:t>
            </w:r>
            <w:r>
              <w:rPr>
                <w:sz w:val="20"/>
              </w:rPr>
              <w:t>dicht A</w:t>
            </w:r>
            <w:r w:rsidRPr="00404298">
              <w:rPr>
                <w:sz w:val="20"/>
              </w:rPr>
              <w:t xml:space="preserve">sfaltbeton/ </w:t>
            </w:r>
            <w:r>
              <w:rPr>
                <w:sz w:val="20"/>
              </w:rPr>
              <w:t>Steenmastiek</w:t>
            </w:r>
            <w:r w:rsidRPr="00404298">
              <w:rPr>
                <w:sz w:val="20"/>
              </w:rPr>
              <w:t>asfalt</w:t>
            </w:r>
            <w:r w:rsidRPr="00404298">
              <w:rPr>
                <w:rStyle w:val="VerborgenTekst"/>
                <w:sz w:val="20"/>
                <w:lang w:val="nl"/>
              </w:rPr>
              <w:t xml:space="preserve"> [keuze maken] </w:t>
            </w:r>
            <w:r w:rsidRPr="00404298">
              <w:rPr>
                <w:sz w:val="20"/>
              </w:rPr>
              <w:t xml:space="preserve"> </w:t>
            </w:r>
            <w:r w:rsidRPr="00404298">
              <w:rPr>
                <w:b/>
                <w:bCs/>
                <w:i/>
                <w:iCs/>
                <w:sz w:val="20"/>
              </w:rPr>
              <w:t xml:space="preserve">&lt;keuze maken&gt; </w:t>
            </w:r>
            <w:r w:rsidRPr="00404298">
              <w:rPr>
                <w:sz w:val="20"/>
              </w:rPr>
              <w:t>aanbrengen met een dikte van ten minste … mm.</w:t>
            </w:r>
          </w:p>
          <w:p w:rsidR="00C43B63" w:rsidRPr="00404298" w:rsidRDefault="00C43B63" w:rsidP="00550D1B">
            <w:pPr>
              <w:rPr>
                <w:sz w:val="20"/>
              </w:rPr>
            </w:pPr>
          </w:p>
        </w:tc>
      </w:tr>
      <w:tr w:rsidR="00C43B63" w:rsidRPr="00404298" w:rsidTr="00550D1B">
        <w:trPr>
          <w:cantSplit/>
        </w:trPr>
        <w:tc>
          <w:tcPr>
            <w:tcW w:w="1063" w:type="dxa"/>
          </w:tcPr>
          <w:p w:rsidR="00C43B63" w:rsidRPr="00404298" w:rsidRDefault="00C43B63" w:rsidP="00550D1B">
            <w:pPr>
              <w:rPr>
                <w:b/>
                <w:bCs/>
                <w:sz w:val="20"/>
              </w:rPr>
            </w:pPr>
          </w:p>
        </w:tc>
        <w:tc>
          <w:tcPr>
            <w:tcW w:w="992" w:type="dxa"/>
          </w:tcPr>
          <w:p w:rsidR="00C43B63" w:rsidRPr="00404298" w:rsidRDefault="00C43B63" w:rsidP="00550D1B">
            <w:pPr>
              <w:rPr>
                <w:b/>
                <w:bCs/>
                <w:sz w:val="20"/>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rPr>
                <w:b/>
                <w:bCs/>
                <w:sz w:val="20"/>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404298" w:rsidRDefault="00C43B63" w:rsidP="00550D1B">
            <w:pPr>
              <w:rPr>
                <w:sz w:val="20"/>
              </w:rPr>
            </w:pPr>
            <w:r w:rsidRPr="00404298">
              <w:rPr>
                <w:sz w:val="20"/>
              </w:rPr>
              <w:t xml:space="preserve">de huidige </w:t>
            </w:r>
            <w:r>
              <w:rPr>
                <w:sz w:val="20"/>
              </w:rPr>
              <w:t>Deklaag</w:t>
            </w:r>
            <w:r w:rsidRPr="00404298">
              <w:rPr>
                <w:sz w:val="20"/>
              </w:rPr>
              <w:t xml:space="preserve"> baanbreed </w:t>
            </w:r>
            <w:r w:rsidRPr="00404298">
              <w:rPr>
                <w:rStyle w:val="VerborgenTekst"/>
                <w:sz w:val="20"/>
                <w:lang w:val="nl"/>
              </w:rPr>
              <w:t xml:space="preserve"> </w:t>
            </w:r>
            <w:r w:rsidRPr="00404298">
              <w:rPr>
                <w:sz w:val="20"/>
              </w:rPr>
              <w:t>verwijdere</w:t>
            </w:r>
            <w:r>
              <w:rPr>
                <w:sz w:val="20"/>
              </w:rPr>
              <w:t>n en een nieuwe tussenlaag van A</w:t>
            </w:r>
            <w:r w:rsidRPr="00404298">
              <w:rPr>
                <w:sz w:val="20"/>
              </w:rPr>
              <w:t xml:space="preserve">sfaltbeton aanbrengen met een dikte van ten minste … mm met daarop een nieuwe </w:t>
            </w:r>
            <w:r>
              <w:rPr>
                <w:sz w:val="20"/>
              </w:rPr>
              <w:t>Deklaag</w:t>
            </w:r>
            <w:r w:rsidRPr="00404298">
              <w:rPr>
                <w:sz w:val="20"/>
              </w:rPr>
              <w:t xml:space="preserve"> van </w:t>
            </w:r>
            <w:r>
              <w:rPr>
                <w:sz w:val="20"/>
              </w:rPr>
              <w:t>Zeer Open Asfalt</w:t>
            </w:r>
            <w:r w:rsidRPr="00404298">
              <w:rPr>
                <w:sz w:val="20"/>
              </w:rPr>
              <w:t>/</w:t>
            </w:r>
            <w:r>
              <w:rPr>
                <w:sz w:val="20"/>
              </w:rPr>
              <w:t>Duurzaam Zeer Open Asfalt</w:t>
            </w:r>
            <w:r w:rsidRPr="00404298">
              <w:rPr>
                <w:rStyle w:val="VerborgenTekst"/>
                <w:sz w:val="20"/>
                <w:lang w:val="nl"/>
              </w:rPr>
              <w:t xml:space="preserve"> [keuze maken] </w:t>
            </w:r>
            <w:r w:rsidRPr="00404298">
              <w:rPr>
                <w:sz w:val="20"/>
              </w:rPr>
              <w:t xml:space="preserve"> </w:t>
            </w:r>
            <w:r w:rsidRPr="00404298">
              <w:rPr>
                <w:b/>
                <w:bCs/>
                <w:i/>
                <w:iCs/>
                <w:sz w:val="20"/>
              </w:rPr>
              <w:t xml:space="preserve">&lt;keuze maken&gt; </w:t>
            </w:r>
            <w:r w:rsidRPr="00404298">
              <w:rPr>
                <w:sz w:val="20"/>
              </w:rPr>
              <w:t>met een dikte van ten minste 50 mm.</w:t>
            </w:r>
          </w:p>
          <w:p w:rsidR="00C43B63" w:rsidRPr="00404298" w:rsidRDefault="00C43B63" w:rsidP="00550D1B">
            <w:pPr>
              <w:rPr>
                <w:sz w:val="20"/>
              </w:rPr>
            </w:pPr>
          </w:p>
        </w:tc>
      </w:tr>
      <w:tr w:rsidR="00C43B63" w:rsidRPr="00404298" w:rsidTr="00550D1B">
        <w:trPr>
          <w:cantSplit/>
        </w:trPr>
        <w:tc>
          <w:tcPr>
            <w:tcW w:w="1063" w:type="dxa"/>
          </w:tcPr>
          <w:p w:rsidR="00C43B63" w:rsidRPr="00404298" w:rsidRDefault="00C43B63" w:rsidP="00550D1B">
            <w:pPr>
              <w:jc w:val="center"/>
              <w:rPr>
                <w:szCs w:val="19"/>
              </w:rPr>
            </w:pPr>
          </w:p>
        </w:tc>
        <w:tc>
          <w:tcPr>
            <w:tcW w:w="992" w:type="dxa"/>
          </w:tcPr>
          <w:p w:rsidR="00C43B63" w:rsidRPr="00404298" w:rsidRDefault="00C43B63" w:rsidP="00550D1B">
            <w:pPr>
              <w:rPr>
                <w:szCs w:val="19"/>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rPr>
                <w:szCs w:val="19"/>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404298" w:rsidRDefault="00C43B63" w:rsidP="00550D1B">
            <w:pPr>
              <w:rPr>
                <w:sz w:val="20"/>
              </w:rPr>
            </w:pPr>
            <w:r w:rsidRPr="00404298">
              <w:rPr>
                <w:sz w:val="20"/>
              </w:rPr>
              <w:t xml:space="preserve">de huidige </w:t>
            </w:r>
            <w:r>
              <w:rPr>
                <w:sz w:val="20"/>
              </w:rPr>
              <w:t>Deklaag</w:t>
            </w:r>
            <w:r w:rsidRPr="00404298">
              <w:rPr>
                <w:sz w:val="20"/>
              </w:rPr>
              <w:t xml:space="preserve"> baanbreed verwijdere</w:t>
            </w:r>
            <w:r>
              <w:rPr>
                <w:sz w:val="20"/>
              </w:rPr>
              <w:t>n en een nieuwe tussenlaag van A</w:t>
            </w:r>
            <w:r w:rsidRPr="00404298">
              <w:rPr>
                <w:sz w:val="20"/>
              </w:rPr>
              <w:t xml:space="preserve">sfaltbeton aanbrengen met een dikte van ten minste … mm met daarop een nieuwe </w:t>
            </w:r>
            <w:r>
              <w:rPr>
                <w:sz w:val="20"/>
              </w:rPr>
              <w:t>Deklaag van Tweelaags Zeer Open Asfalt</w:t>
            </w:r>
            <w:r w:rsidRPr="00404298">
              <w:rPr>
                <w:sz w:val="20"/>
              </w:rPr>
              <w:t xml:space="preserve"> met een dikte van ten minste 70 mm.</w:t>
            </w:r>
          </w:p>
          <w:p w:rsidR="00C43B63" w:rsidRPr="00404298" w:rsidRDefault="00C43B63" w:rsidP="00550D1B">
            <w:pPr>
              <w:rPr>
                <w:sz w:val="20"/>
              </w:rPr>
            </w:pPr>
          </w:p>
        </w:tc>
      </w:tr>
      <w:tr w:rsidR="00C43B63" w:rsidRPr="00404298" w:rsidTr="00550D1B">
        <w:trPr>
          <w:cantSplit/>
        </w:trPr>
        <w:tc>
          <w:tcPr>
            <w:tcW w:w="1063" w:type="dxa"/>
          </w:tcPr>
          <w:p w:rsidR="00C43B63" w:rsidRPr="00404298" w:rsidRDefault="00C43B63" w:rsidP="00550D1B">
            <w:pPr>
              <w:jc w:val="center"/>
              <w:rPr>
                <w:szCs w:val="19"/>
              </w:rPr>
            </w:pPr>
          </w:p>
        </w:tc>
        <w:tc>
          <w:tcPr>
            <w:tcW w:w="992" w:type="dxa"/>
          </w:tcPr>
          <w:p w:rsidR="00C43B63" w:rsidRPr="00404298" w:rsidRDefault="00C43B63" w:rsidP="00550D1B">
            <w:pPr>
              <w:rPr>
                <w:szCs w:val="19"/>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rPr>
                <w:szCs w:val="19"/>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404298" w:rsidRDefault="00C43B63" w:rsidP="00550D1B">
            <w:pPr>
              <w:rPr>
                <w:sz w:val="20"/>
              </w:rPr>
            </w:pPr>
            <w:r w:rsidRPr="00404298">
              <w:rPr>
                <w:sz w:val="20"/>
              </w:rPr>
              <w:t xml:space="preserve">de huidige </w:t>
            </w:r>
            <w:r>
              <w:rPr>
                <w:sz w:val="20"/>
              </w:rPr>
              <w:t>Deklaag</w:t>
            </w:r>
            <w:r w:rsidRPr="00404298">
              <w:rPr>
                <w:sz w:val="20"/>
              </w:rPr>
              <w:t xml:space="preserve"> baanbreed verwijdere</w:t>
            </w:r>
            <w:r>
              <w:rPr>
                <w:sz w:val="20"/>
              </w:rPr>
              <w:t>n en een nieuwe tussenlaag van A</w:t>
            </w:r>
            <w:r w:rsidRPr="00404298">
              <w:rPr>
                <w:sz w:val="20"/>
              </w:rPr>
              <w:t>sfaltbeton aanbrengen met een dikte van ten minste … mm met</w:t>
            </w:r>
            <w:r>
              <w:rPr>
                <w:sz w:val="20"/>
              </w:rPr>
              <w:t xml:space="preserve"> daarop een nieuwe Deklaag van A</w:t>
            </w:r>
            <w:r w:rsidRPr="00404298">
              <w:rPr>
                <w:sz w:val="20"/>
              </w:rPr>
              <w:t>sfalt</w:t>
            </w:r>
            <w:r w:rsidRPr="00404298">
              <w:rPr>
                <w:sz w:val="20"/>
              </w:rPr>
              <w:softHyphen/>
              <w:t>beton/</w:t>
            </w:r>
            <w:r>
              <w:rPr>
                <w:sz w:val="20"/>
              </w:rPr>
              <w:t>Steenmastiek</w:t>
            </w:r>
            <w:r w:rsidRPr="00404298">
              <w:rPr>
                <w:sz w:val="20"/>
              </w:rPr>
              <w:t>asfalt</w:t>
            </w:r>
            <w:r w:rsidRPr="00404298">
              <w:rPr>
                <w:rStyle w:val="VerborgenTekst"/>
                <w:sz w:val="20"/>
                <w:lang w:val="nl"/>
              </w:rPr>
              <w:t xml:space="preserve"> [keuze maken] </w:t>
            </w:r>
            <w:r w:rsidRPr="00404298">
              <w:rPr>
                <w:sz w:val="20"/>
              </w:rPr>
              <w:t xml:space="preserve"> </w:t>
            </w:r>
            <w:r w:rsidRPr="00404298">
              <w:rPr>
                <w:b/>
                <w:bCs/>
                <w:i/>
                <w:iCs/>
                <w:sz w:val="20"/>
              </w:rPr>
              <w:t xml:space="preserve">&lt;keuze maken&gt; </w:t>
            </w:r>
            <w:r w:rsidRPr="00404298">
              <w:rPr>
                <w:sz w:val="20"/>
              </w:rPr>
              <w:t>aanbrengen met een dikte van ten minste … mm.</w:t>
            </w:r>
          </w:p>
          <w:p w:rsidR="00C43B63" w:rsidRPr="00404298" w:rsidRDefault="00C43B63" w:rsidP="00550D1B">
            <w:pPr>
              <w:rPr>
                <w:sz w:val="20"/>
              </w:rPr>
            </w:pPr>
          </w:p>
        </w:tc>
      </w:tr>
      <w:tr w:rsidR="00C43B63" w:rsidRPr="00404298" w:rsidTr="00550D1B">
        <w:trPr>
          <w:cantSplit/>
        </w:trPr>
        <w:tc>
          <w:tcPr>
            <w:tcW w:w="1063" w:type="dxa"/>
          </w:tcPr>
          <w:p w:rsidR="00C43B63" w:rsidRPr="00404298" w:rsidRDefault="00C43B63" w:rsidP="00550D1B">
            <w:pPr>
              <w:jc w:val="center"/>
              <w:rPr>
                <w:szCs w:val="19"/>
              </w:rPr>
            </w:pPr>
          </w:p>
        </w:tc>
        <w:tc>
          <w:tcPr>
            <w:tcW w:w="992" w:type="dxa"/>
          </w:tcPr>
          <w:p w:rsidR="00C43B63" w:rsidRPr="00404298" w:rsidRDefault="00C43B63" w:rsidP="00550D1B">
            <w:pPr>
              <w:rPr>
                <w:szCs w:val="19"/>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rPr>
                <w:szCs w:val="19"/>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404298" w:rsidRDefault="00C43B63" w:rsidP="00550D1B">
            <w:pPr>
              <w:rPr>
                <w:sz w:val="20"/>
              </w:rPr>
            </w:pPr>
            <w:r w:rsidRPr="00404298">
              <w:rPr>
                <w:sz w:val="20"/>
              </w:rPr>
              <w:t xml:space="preserve">de huidige </w:t>
            </w:r>
            <w:r>
              <w:rPr>
                <w:sz w:val="20"/>
              </w:rPr>
              <w:t>Deklaag</w:t>
            </w:r>
            <w:r w:rsidRPr="00404298">
              <w:rPr>
                <w:sz w:val="20"/>
              </w:rPr>
              <w:t xml:space="preserve"> baanbreed verwijdere</w:t>
            </w:r>
            <w:r>
              <w:rPr>
                <w:sz w:val="20"/>
              </w:rPr>
              <w:t>n en een nieuwe tussenlaag van A</w:t>
            </w:r>
            <w:r w:rsidRPr="00404298">
              <w:rPr>
                <w:sz w:val="20"/>
              </w:rPr>
              <w:t xml:space="preserve">sfaltbeton aanbrengen met een dikte van ten minste … mm met daarop een nieuwe </w:t>
            </w:r>
            <w:r>
              <w:rPr>
                <w:sz w:val="20"/>
              </w:rPr>
              <w:t>D</w:t>
            </w:r>
            <w:r w:rsidRPr="00404298">
              <w:rPr>
                <w:sz w:val="20"/>
              </w:rPr>
              <w:t xml:space="preserve">unne </w:t>
            </w:r>
            <w:r>
              <w:rPr>
                <w:sz w:val="20"/>
              </w:rPr>
              <w:t>A</w:t>
            </w:r>
            <w:r w:rsidRPr="00404298">
              <w:rPr>
                <w:sz w:val="20"/>
              </w:rPr>
              <w:t>sfalt</w:t>
            </w:r>
            <w:r>
              <w:rPr>
                <w:sz w:val="20"/>
              </w:rPr>
              <w:t xml:space="preserve"> D</w:t>
            </w:r>
            <w:r w:rsidRPr="00404298">
              <w:rPr>
                <w:sz w:val="20"/>
              </w:rPr>
              <w:t>eklaag met een dikte van ten minste 25 mm.</w:t>
            </w:r>
            <w:r w:rsidRPr="00404298">
              <w:rPr>
                <w:rStyle w:val="VerborgenTekst"/>
                <w:sz w:val="20"/>
              </w:rPr>
              <w:t xml:space="preserve"> Noot: vooralsnog alleen toepasbaar op niet-autosnelwegen met een maximumsnelheid van 80 km/h.</w:t>
            </w:r>
          </w:p>
          <w:p w:rsidR="00C43B63" w:rsidRPr="00404298" w:rsidRDefault="00C43B63" w:rsidP="00550D1B">
            <w:pPr>
              <w:rPr>
                <w:sz w:val="20"/>
              </w:rPr>
            </w:pPr>
          </w:p>
        </w:tc>
      </w:tr>
      <w:tr w:rsidR="00C43B63" w:rsidRPr="00404298" w:rsidTr="00550D1B">
        <w:trPr>
          <w:cantSplit/>
        </w:trPr>
        <w:tc>
          <w:tcPr>
            <w:tcW w:w="1063" w:type="dxa"/>
          </w:tcPr>
          <w:p w:rsidR="00C43B63" w:rsidRPr="00404298" w:rsidRDefault="00C43B63" w:rsidP="00550D1B">
            <w:pPr>
              <w:jc w:val="center"/>
              <w:rPr>
                <w:szCs w:val="19"/>
              </w:rPr>
            </w:pPr>
          </w:p>
        </w:tc>
        <w:tc>
          <w:tcPr>
            <w:tcW w:w="992" w:type="dxa"/>
          </w:tcPr>
          <w:p w:rsidR="00C43B63" w:rsidRPr="00404298" w:rsidRDefault="00C43B63" w:rsidP="00550D1B">
            <w:pPr>
              <w:rPr>
                <w:szCs w:val="19"/>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rPr>
                <w:szCs w:val="19"/>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rStyle w:val="VerborgenTekst"/>
                <w:vanish w:val="0"/>
                <w:sz w:val="20"/>
                <w:lang w:val="nl"/>
              </w:rPr>
            </w:pPr>
          </w:p>
        </w:tc>
        <w:tc>
          <w:tcPr>
            <w:tcW w:w="7159" w:type="dxa"/>
          </w:tcPr>
          <w:p w:rsidR="00C43B63" w:rsidRPr="00404298" w:rsidRDefault="00C43B63" w:rsidP="00550D1B">
            <w:pPr>
              <w:rPr>
                <w:sz w:val="20"/>
              </w:rPr>
            </w:pPr>
            <w:r>
              <w:rPr>
                <w:rStyle w:val="VerborgenTekst"/>
                <w:sz w:val="20"/>
                <w:lang w:val="nl"/>
              </w:rPr>
              <w:t>(hoe is gesteldheid tussen</w:t>
            </w:r>
            <w:r w:rsidRPr="00404298">
              <w:rPr>
                <w:rStyle w:val="VerborgenTekst"/>
                <w:sz w:val="20"/>
                <w:lang w:val="nl"/>
              </w:rPr>
              <w:t>laag?)</w:t>
            </w:r>
            <w:r w:rsidRPr="00404298">
              <w:rPr>
                <w:sz w:val="20"/>
              </w:rPr>
              <w:t xml:space="preserve">een nieuwe </w:t>
            </w:r>
            <w:r>
              <w:rPr>
                <w:sz w:val="20"/>
              </w:rPr>
              <w:t>Deklaag</w:t>
            </w:r>
            <w:r w:rsidRPr="00404298">
              <w:rPr>
                <w:sz w:val="20"/>
              </w:rPr>
              <w:t xml:space="preserve"> van </w:t>
            </w:r>
            <w:r>
              <w:rPr>
                <w:sz w:val="20"/>
              </w:rPr>
              <w:t>Zeer Open Asfalt</w:t>
            </w:r>
            <w:r w:rsidRPr="00404298">
              <w:rPr>
                <w:sz w:val="20"/>
              </w:rPr>
              <w:t>/</w:t>
            </w:r>
            <w:r>
              <w:rPr>
                <w:sz w:val="20"/>
              </w:rPr>
              <w:t>Duurzaam Zeer Open Asfalt</w:t>
            </w:r>
            <w:r w:rsidRPr="00404298">
              <w:rPr>
                <w:rStyle w:val="VerborgenTekst"/>
                <w:sz w:val="20"/>
                <w:lang w:val="nl"/>
              </w:rPr>
              <w:t xml:space="preserve"> [keuze maken] </w:t>
            </w:r>
            <w:r w:rsidRPr="00404298">
              <w:rPr>
                <w:sz w:val="20"/>
              </w:rPr>
              <w:t xml:space="preserve"> </w:t>
            </w:r>
            <w:r w:rsidRPr="00404298">
              <w:rPr>
                <w:b/>
                <w:bCs/>
                <w:i/>
                <w:iCs/>
                <w:sz w:val="20"/>
              </w:rPr>
              <w:t xml:space="preserve">&lt;keuze maken&gt; </w:t>
            </w:r>
            <w:r w:rsidRPr="00404298">
              <w:rPr>
                <w:sz w:val="20"/>
              </w:rPr>
              <w:t>baanbreed aanbrengen (overlagen) met een dikte van ten minste 50 mm.</w:t>
            </w:r>
          </w:p>
          <w:p w:rsidR="00C43B63" w:rsidRPr="00404298" w:rsidRDefault="00C43B63" w:rsidP="00550D1B">
            <w:pPr>
              <w:rPr>
                <w:sz w:val="20"/>
              </w:rPr>
            </w:pPr>
          </w:p>
        </w:tc>
      </w:tr>
      <w:tr w:rsidR="00C43B63" w:rsidRPr="00404298" w:rsidTr="00550D1B">
        <w:trPr>
          <w:cantSplit/>
        </w:trPr>
        <w:tc>
          <w:tcPr>
            <w:tcW w:w="1063" w:type="dxa"/>
          </w:tcPr>
          <w:p w:rsidR="00C43B63" w:rsidRPr="00404298" w:rsidRDefault="00C43B63" w:rsidP="00550D1B">
            <w:pPr>
              <w:jc w:val="center"/>
              <w:rPr>
                <w:szCs w:val="19"/>
              </w:rPr>
            </w:pPr>
          </w:p>
        </w:tc>
        <w:tc>
          <w:tcPr>
            <w:tcW w:w="992" w:type="dxa"/>
          </w:tcPr>
          <w:p w:rsidR="00C43B63" w:rsidRPr="00404298" w:rsidRDefault="00C43B63" w:rsidP="00550D1B">
            <w:pPr>
              <w:rPr>
                <w:szCs w:val="19"/>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rPr>
                <w:szCs w:val="19"/>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rStyle w:val="VerborgenTekst"/>
                <w:vanish w:val="0"/>
                <w:sz w:val="20"/>
                <w:lang w:val="nl"/>
              </w:rPr>
            </w:pPr>
          </w:p>
        </w:tc>
        <w:tc>
          <w:tcPr>
            <w:tcW w:w="7159" w:type="dxa"/>
          </w:tcPr>
          <w:p w:rsidR="00C43B63" w:rsidRPr="00404298" w:rsidRDefault="00C43B63" w:rsidP="00550D1B">
            <w:pPr>
              <w:rPr>
                <w:sz w:val="20"/>
              </w:rPr>
            </w:pPr>
            <w:r w:rsidRPr="00404298">
              <w:rPr>
                <w:rStyle w:val="VerborgenTekst"/>
                <w:sz w:val="20"/>
                <w:lang w:val="nl"/>
              </w:rPr>
              <w:t xml:space="preserve">(hoe is gesteldheid </w:t>
            </w:r>
            <w:r>
              <w:rPr>
                <w:rStyle w:val="VerborgenTekst"/>
                <w:sz w:val="20"/>
                <w:lang w:val="nl"/>
              </w:rPr>
              <w:t>tussen</w:t>
            </w:r>
            <w:r w:rsidRPr="00404298">
              <w:rPr>
                <w:rStyle w:val="VerborgenTekst"/>
                <w:sz w:val="20"/>
                <w:lang w:val="nl"/>
              </w:rPr>
              <w:t>laag?)</w:t>
            </w:r>
            <w:r w:rsidRPr="00404298">
              <w:rPr>
                <w:sz w:val="20"/>
              </w:rPr>
              <w:t xml:space="preserve">een nieuwe </w:t>
            </w:r>
            <w:r>
              <w:rPr>
                <w:sz w:val="20"/>
              </w:rPr>
              <w:t>Deklaag</w:t>
            </w:r>
            <w:r w:rsidRPr="00404298">
              <w:rPr>
                <w:sz w:val="20"/>
              </w:rPr>
              <w:t xml:space="preserve"> van </w:t>
            </w:r>
            <w:r>
              <w:rPr>
                <w:sz w:val="20"/>
              </w:rPr>
              <w:t>Tweelaags</w:t>
            </w:r>
            <w:r w:rsidRPr="00404298">
              <w:rPr>
                <w:sz w:val="20"/>
              </w:rPr>
              <w:t xml:space="preserve"> </w:t>
            </w:r>
            <w:r>
              <w:rPr>
                <w:sz w:val="20"/>
              </w:rPr>
              <w:t>Zeer Open Asfalt</w:t>
            </w:r>
            <w:r w:rsidRPr="00404298">
              <w:rPr>
                <w:sz w:val="20"/>
                <w:vertAlign w:val="superscript"/>
              </w:rPr>
              <w:t xml:space="preserve"> </w:t>
            </w:r>
            <w:r w:rsidRPr="00404298">
              <w:rPr>
                <w:sz w:val="20"/>
              </w:rPr>
              <w:t>baan</w:t>
            </w:r>
            <w:r w:rsidRPr="00404298">
              <w:rPr>
                <w:sz w:val="20"/>
              </w:rPr>
              <w:softHyphen/>
              <w:t>breed aanbrengen (overlagen) met een dikte van ten minste 70 mm.</w:t>
            </w:r>
          </w:p>
          <w:p w:rsidR="00C43B63" w:rsidRPr="00404298" w:rsidRDefault="00C43B63" w:rsidP="00550D1B">
            <w:pPr>
              <w:rPr>
                <w:sz w:val="20"/>
              </w:rPr>
            </w:pPr>
          </w:p>
        </w:tc>
      </w:tr>
      <w:tr w:rsidR="00C43B63" w:rsidRPr="00404298" w:rsidTr="00550D1B">
        <w:trPr>
          <w:cantSplit/>
        </w:trPr>
        <w:tc>
          <w:tcPr>
            <w:tcW w:w="1063" w:type="dxa"/>
          </w:tcPr>
          <w:p w:rsidR="00C43B63" w:rsidRPr="00404298" w:rsidRDefault="00C43B63" w:rsidP="00550D1B">
            <w:pPr>
              <w:jc w:val="center"/>
              <w:rPr>
                <w:szCs w:val="19"/>
              </w:rPr>
            </w:pPr>
          </w:p>
        </w:tc>
        <w:tc>
          <w:tcPr>
            <w:tcW w:w="992" w:type="dxa"/>
          </w:tcPr>
          <w:p w:rsidR="00C43B63" w:rsidRPr="00404298" w:rsidRDefault="00C43B63" w:rsidP="00550D1B">
            <w:pPr>
              <w:rPr>
                <w:szCs w:val="19"/>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rPr>
                <w:szCs w:val="19"/>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rStyle w:val="VerborgenTekst"/>
                <w:vanish w:val="0"/>
                <w:sz w:val="20"/>
                <w:lang w:val="nl"/>
              </w:rPr>
            </w:pPr>
          </w:p>
        </w:tc>
        <w:tc>
          <w:tcPr>
            <w:tcW w:w="7159" w:type="dxa"/>
          </w:tcPr>
          <w:p w:rsidR="00C43B63" w:rsidRPr="00404298" w:rsidRDefault="00C43B63" w:rsidP="00550D1B">
            <w:pPr>
              <w:rPr>
                <w:sz w:val="20"/>
              </w:rPr>
            </w:pPr>
            <w:r w:rsidRPr="00404298">
              <w:rPr>
                <w:rStyle w:val="VerborgenTekst"/>
                <w:sz w:val="20"/>
                <w:lang w:val="nl"/>
              </w:rPr>
              <w:t xml:space="preserve">(hoe is gesteldheid </w:t>
            </w:r>
            <w:r>
              <w:rPr>
                <w:rStyle w:val="VerborgenTekst"/>
                <w:sz w:val="20"/>
                <w:lang w:val="nl"/>
              </w:rPr>
              <w:t>tussen</w:t>
            </w:r>
            <w:r w:rsidRPr="00404298">
              <w:rPr>
                <w:rStyle w:val="VerborgenTekst"/>
                <w:sz w:val="20"/>
                <w:lang w:val="nl"/>
              </w:rPr>
              <w:t>laag?)</w:t>
            </w:r>
            <w:r>
              <w:rPr>
                <w:sz w:val="20"/>
              </w:rPr>
              <w:t>een nieuwe Deklaag van A</w:t>
            </w:r>
            <w:r w:rsidRPr="00404298">
              <w:rPr>
                <w:sz w:val="20"/>
              </w:rPr>
              <w:t xml:space="preserve">sfaltbeton/ </w:t>
            </w:r>
            <w:r>
              <w:rPr>
                <w:sz w:val="20"/>
              </w:rPr>
              <w:t>Steenmastiek</w:t>
            </w:r>
            <w:r w:rsidRPr="00404298">
              <w:rPr>
                <w:sz w:val="20"/>
              </w:rPr>
              <w:t>asfalt</w:t>
            </w:r>
            <w:r w:rsidRPr="00404298">
              <w:rPr>
                <w:rStyle w:val="VerborgenTekst"/>
                <w:sz w:val="20"/>
                <w:lang w:val="nl"/>
              </w:rPr>
              <w:t xml:space="preserve"> [keuze maken] </w:t>
            </w:r>
            <w:r w:rsidRPr="00404298">
              <w:rPr>
                <w:sz w:val="20"/>
              </w:rPr>
              <w:t xml:space="preserve"> </w:t>
            </w:r>
            <w:r w:rsidRPr="00404298">
              <w:rPr>
                <w:b/>
                <w:bCs/>
                <w:i/>
                <w:iCs/>
                <w:sz w:val="20"/>
              </w:rPr>
              <w:t xml:space="preserve">&lt;keuze maken&gt; </w:t>
            </w:r>
            <w:r w:rsidRPr="00404298">
              <w:rPr>
                <w:sz w:val="20"/>
              </w:rPr>
              <w:t>aanbrengen (overlagen) met een dikte van ten minste … mm.</w:t>
            </w:r>
          </w:p>
          <w:p w:rsidR="00C43B63" w:rsidRPr="00404298" w:rsidRDefault="00C43B63" w:rsidP="00550D1B">
            <w:pPr>
              <w:rPr>
                <w:sz w:val="20"/>
              </w:rPr>
            </w:pPr>
          </w:p>
        </w:tc>
      </w:tr>
      <w:tr w:rsidR="00C43B63" w:rsidRPr="00404298" w:rsidTr="00550D1B">
        <w:trPr>
          <w:cantSplit/>
        </w:trPr>
        <w:tc>
          <w:tcPr>
            <w:tcW w:w="1063" w:type="dxa"/>
            <w:tcBorders>
              <w:bottom w:val="single" w:sz="4" w:space="0" w:color="auto"/>
            </w:tcBorders>
          </w:tcPr>
          <w:p w:rsidR="00C43B63" w:rsidRPr="00404298" w:rsidRDefault="00C43B63" w:rsidP="00550D1B">
            <w:pPr>
              <w:jc w:val="center"/>
              <w:rPr>
                <w:szCs w:val="19"/>
              </w:rPr>
            </w:pPr>
          </w:p>
        </w:tc>
        <w:tc>
          <w:tcPr>
            <w:tcW w:w="992" w:type="dxa"/>
            <w:tcBorders>
              <w:bottom w:val="single" w:sz="4" w:space="0" w:color="auto"/>
            </w:tcBorders>
          </w:tcPr>
          <w:p w:rsidR="00C43B63" w:rsidRPr="00404298" w:rsidRDefault="00C43B63" w:rsidP="00550D1B">
            <w:pPr>
              <w:rPr>
                <w:szCs w:val="19"/>
              </w:rPr>
            </w:pPr>
          </w:p>
        </w:tc>
        <w:tc>
          <w:tcPr>
            <w:tcW w:w="1134" w:type="dxa"/>
            <w:tcBorders>
              <w:bottom w:val="single" w:sz="4" w:space="0" w:color="auto"/>
            </w:tcBorders>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Borders>
              <w:bottom w:val="single" w:sz="4" w:space="0" w:color="auto"/>
            </w:tcBorders>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Borders>
              <w:bottom w:val="single" w:sz="4" w:space="0" w:color="auto"/>
            </w:tcBorders>
          </w:tcPr>
          <w:p w:rsidR="00C43B63" w:rsidRPr="00404298" w:rsidRDefault="00C43B63" w:rsidP="00550D1B">
            <w:pPr>
              <w:jc w:val="center"/>
              <w:rPr>
                <w:szCs w:val="19"/>
              </w:rPr>
            </w:pPr>
          </w:p>
        </w:tc>
        <w:tc>
          <w:tcPr>
            <w:tcW w:w="851" w:type="dxa"/>
            <w:tcBorders>
              <w:bottom w:val="single" w:sz="4" w:space="0" w:color="auto"/>
            </w:tcBorders>
          </w:tcPr>
          <w:p w:rsidR="00C43B63" w:rsidRPr="00404298" w:rsidRDefault="00C43B63" w:rsidP="00550D1B">
            <w:pPr>
              <w:jc w:val="center"/>
              <w:rPr>
                <w:szCs w:val="19"/>
              </w:rPr>
            </w:pPr>
          </w:p>
        </w:tc>
        <w:tc>
          <w:tcPr>
            <w:tcW w:w="992" w:type="dxa"/>
            <w:tcBorders>
              <w:bottom w:val="single" w:sz="4" w:space="0" w:color="auto"/>
            </w:tcBorders>
          </w:tcPr>
          <w:p w:rsidR="00C43B63" w:rsidRPr="00404298" w:rsidRDefault="00C43B63" w:rsidP="00550D1B">
            <w:pPr>
              <w:rPr>
                <w:sz w:val="20"/>
              </w:rPr>
            </w:pPr>
          </w:p>
        </w:tc>
        <w:tc>
          <w:tcPr>
            <w:tcW w:w="7159" w:type="dxa"/>
            <w:tcBorders>
              <w:bottom w:val="single" w:sz="4" w:space="0" w:color="auto"/>
            </w:tcBorders>
          </w:tcPr>
          <w:p w:rsidR="00C43B63" w:rsidRPr="00404298" w:rsidRDefault="00C43B63" w:rsidP="00550D1B">
            <w:pPr>
              <w:rPr>
                <w:sz w:val="20"/>
              </w:rPr>
            </w:pPr>
            <w:r w:rsidRPr="00404298">
              <w:rPr>
                <w:sz w:val="20"/>
              </w:rPr>
              <w:t xml:space="preserve">op de huidige </w:t>
            </w:r>
            <w:r>
              <w:rPr>
                <w:sz w:val="20"/>
              </w:rPr>
              <w:t>Deklaag</w:t>
            </w:r>
            <w:r w:rsidRPr="00404298">
              <w:rPr>
                <w:sz w:val="20"/>
              </w:rPr>
              <w:t xml:space="preserve"> van de …</w:t>
            </w:r>
            <w:r w:rsidRPr="00404298">
              <w:rPr>
                <w:rStyle w:val="VerborgenTekst"/>
                <w:sz w:val="20"/>
                <w:lang w:val="nl"/>
              </w:rPr>
              <w:t>[invullen rijstrook conform BPS notatie]</w:t>
            </w:r>
            <w:r w:rsidRPr="00404298">
              <w:rPr>
                <w:sz w:val="20"/>
              </w:rPr>
              <w:t xml:space="preserve"> rijstrook binnen de markeringen een rafeling-corrigerende maatregel treffen.</w:t>
            </w:r>
          </w:p>
          <w:p w:rsidR="00C43B63" w:rsidRPr="00404298" w:rsidRDefault="00C43B63" w:rsidP="00550D1B">
            <w:pPr>
              <w:rPr>
                <w:sz w:val="20"/>
              </w:rPr>
            </w:pPr>
          </w:p>
        </w:tc>
      </w:tr>
      <w:tr w:rsidR="00C43B63" w:rsidRPr="00404298" w:rsidTr="00550D1B">
        <w:trPr>
          <w:cantSplit/>
        </w:trPr>
        <w:tc>
          <w:tcPr>
            <w:tcW w:w="1063" w:type="dxa"/>
            <w:tcBorders>
              <w:bottom w:val="single" w:sz="4" w:space="0" w:color="auto"/>
            </w:tcBorders>
          </w:tcPr>
          <w:p w:rsidR="00C43B63" w:rsidRPr="00404298" w:rsidRDefault="00C43B63" w:rsidP="00550D1B">
            <w:pPr>
              <w:jc w:val="center"/>
              <w:rPr>
                <w:szCs w:val="19"/>
              </w:rPr>
            </w:pPr>
          </w:p>
        </w:tc>
        <w:tc>
          <w:tcPr>
            <w:tcW w:w="992" w:type="dxa"/>
            <w:tcBorders>
              <w:bottom w:val="single" w:sz="4" w:space="0" w:color="auto"/>
            </w:tcBorders>
          </w:tcPr>
          <w:p w:rsidR="00C43B63" w:rsidRPr="00404298" w:rsidRDefault="00C43B63" w:rsidP="00550D1B">
            <w:pPr>
              <w:rPr>
                <w:szCs w:val="19"/>
              </w:rPr>
            </w:pPr>
          </w:p>
        </w:tc>
        <w:tc>
          <w:tcPr>
            <w:tcW w:w="1134" w:type="dxa"/>
            <w:tcBorders>
              <w:bottom w:val="single" w:sz="4" w:space="0" w:color="auto"/>
            </w:tcBorders>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Borders>
              <w:bottom w:val="single" w:sz="4" w:space="0" w:color="auto"/>
            </w:tcBorders>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Borders>
              <w:bottom w:val="single" w:sz="4" w:space="0" w:color="auto"/>
            </w:tcBorders>
          </w:tcPr>
          <w:p w:rsidR="00C43B63" w:rsidRPr="00404298" w:rsidRDefault="00C43B63" w:rsidP="00550D1B">
            <w:pPr>
              <w:jc w:val="center"/>
              <w:rPr>
                <w:szCs w:val="19"/>
              </w:rPr>
            </w:pPr>
          </w:p>
        </w:tc>
        <w:tc>
          <w:tcPr>
            <w:tcW w:w="851" w:type="dxa"/>
            <w:tcBorders>
              <w:bottom w:val="single" w:sz="4" w:space="0" w:color="auto"/>
            </w:tcBorders>
          </w:tcPr>
          <w:p w:rsidR="00C43B63" w:rsidRPr="00404298" w:rsidRDefault="00C43B63" w:rsidP="00550D1B">
            <w:pPr>
              <w:jc w:val="center"/>
              <w:rPr>
                <w:szCs w:val="19"/>
              </w:rPr>
            </w:pPr>
          </w:p>
        </w:tc>
        <w:tc>
          <w:tcPr>
            <w:tcW w:w="992" w:type="dxa"/>
            <w:tcBorders>
              <w:bottom w:val="single" w:sz="4" w:space="0" w:color="auto"/>
            </w:tcBorders>
          </w:tcPr>
          <w:p w:rsidR="00C43B63" w:rsidRPr="00404298" w:rsidRDefault="00C43B63" w:rsidP="00550D1B">
            <w:pPr>
              <w:rPr>
                <w:sz w:val="20"/>
              </w:rPr>
            </w:pPr>
          </w:p>
        </w:tc>
        <w:tc>
          <w:tcPr>
            <w:tcW w:w="7159" w:type="dxa"/>
            <w:tcBorders>
              <w:bottom w:val="single" w:sz="4" w:space="0" w:color="auto"/>
            </w:tcBorders>
          </w:tcPr>
          <w:p w:rsidR="00C43B63" w:rsidRPr="00404298" w:rsidRDefault="00C43B63" w:rsidP="00550D1B">
            <w:pPr>
              <w:rPr>
                <w:sz w:val="20"/>
              </w:rPr>
            </w:pPr>
            <w:r w:rsidRPr="00404298">
              <w:rPr>
                <w:sz w:val="20"/>
              </w:rPr>
              <w:t xml:space="preserve">op de huidige </w:t>
            </w:r>
            <w:r>
              <w:rPr>
                <w:sz w:val="20"/>
              </w:rPr>
              <w:t>Deklaag</w:t>
            </w:r>
            <w:r w:rsidRPr="00404298">
              <w:rPr>
                <w:sz w:val="20"/>
              </w:rPr>
              <w:t xml:space="preserve"> van de …</w:t>
            </w:r>
            <w:r w:rsidRPr="00404298">
              <w:rPr>
                <w:rStyle w:val="VerborgenTekst"/>
                <w:sz w:val="20"/>
                <w:lang w:val="nl"/>
              </w:rPr>
              <w:t>[invullen rijstrook conform BPS notatie]</w:t>
            </w:r>
            <w:r w:rsidRPr="00404298">
              <w:rPr>
                <w:sz w:val="20"/>
              </w:rPr>
              <w:t xml:space="preserve"> rijstrook een eventuele langsopstuiking verwijderen en een rijspoorvullende c.q. conserverende maatregel van emulsieasfaltbeton aanbrengen. </w:t>
            </w:r>
          </w:p>
          <w:p w:rsidR="00C43B63" w:rsidRPr="00404298" w:rsidRDefault="00C43B63" w:rsidP="00550D1B">
            <w:pPr>
              <w:rPr>
                <w:sz w:val="20"/>
              </w:rPr>
            </w:pPr>
          </w:p>
        </w:tc>
      </w:tr>
      <w:tr w:rsidR="00C43B63" w:rsidRPr="00404298" w:rsidTr="00550D1B">
        <w:trPr>
          <w:cantSplit/>
        </w:trPr>
        <w:tc>
          <w:tcPr>
            <w:tcW w:w="1063" w:type="dxa"/>
            <w:tcBorders>
              <w:bottom w:val="single" w:sz="4" w:space="0" w:color="auto"/>
            </w:tcBorders>
          </w:tcPr>
          <w:p w:rsidR="00C43B63" w:rsidRPr="00404298" w:rsidRDefault="00C43B63" w:rsidP="00550D1B">
            <w:pPr>
              <w:jc w:val="center"/>
              <w:rPr>
                <w:szCs w:val="19"/>
              </w:rPr>
            </w:pPr>
          </w:p>
        </w:tc>
        <w:tc>
          <w:tcPr>
            <w:tcW w:w="992" w:type="dxa"/>
            <w:tcBorders>
              <w:bottom w:val="single" w:sz="4" w:space="0" w:color="auto"/>
            </w:tcBorders>
          </w:tcPr>
          <w:p w:rsidR="00C43B63" w:rsidRPr="00404298" w:rsidRDefault="00C43B63" w:rsidP="00550D1B">
            <w:pPr>
              <w:rPr>
                <w:szCs w:val="19"/>
              </w:rPr>
            </w:pPr>
          </w:p>
        </w:tc>
        <w:tc>
          <w:tcPr>
            <w:tcW w:w="1134" w:type="dxa"/>
            <w:tcBorders>
              <w:bottom w:val="single" w:sz="4" w:space="0" w:color="auto"/>
            </w:tcBorders>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Borders>
              <w:bottom w:val="single" w:sz="4" w:space="0" w:color="auto"/>
            </w:tcBorders>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Borders>
              <w:bottom w:val="single" w:sz="4" w:space="0" w:color="auto"/>
            </w:tcBorders>
          </w:tcPr>
          <w:p w:rsidR="00C43B63" w:rsidRPr="00404298" w:rsidRDefault="00C43B63" w:rsidP="00550D1B">
            <w:pPr>
              <w:jc w:val="center"/>
              <w:rPr>
                <w:szCs w:val="19"/>
              </w:rPr>
            </w:pPr>
          </w:p>
        </w:tc>
        <w:tc>
          <w:tcPr>
            <w:tcW w:w="851" w:type="dxa"/>
            <w:tcBorders>
              <w:bottom w:val="single" w:sz="4" w:space="0" w:color="auto"/>
            </w:tcBorders>
          </w:tcPr>
          <w:p w:rsidR="00C43B63" w:rsidRPr="00404298" w:rsidRDefault="00C43B63" w:rsidP="00550D1B">
            <w:pPr>
              <w:jc w:val="center"/>
              <w:rPr>
                <w:szCs w:val="19"/>
              </w:rPr>
            </w:pPr>
          </w:p>
        </w:tc>
        <w:tc>
          <w:tcPr>
            <w:tcW w:w="992" w:type="dxa"/>
            <w:tcBorders>
              <w:bottom w:val="single" w:sz="4" w:space="0" w:color="auto"/>
            </w:tcBorders>
          </w:tcPr>
          <w:p w:rsidR="00C43B63" w:rsidRPr="00404298" w:rsidRDefault="00C43B63" w:rsidP="00550D1B">
            <w:pPr>
              <w:rPr>
                <w:sz w:val="20"/>
              </w:rPr>
            </w:pPr>
          </w:p>
        </w:tc>
        <w:tc>
          <w:tcPr>
            <w:tcW w:w="7159" w:type="dxa"/>
            <w:tcBorders>
              <w:bottom w:val="single" w:sz="4" w:space="0" w:color="auto"/>
            </w:tcBorders>
          </w:tcPr>
          <w:p w:rsidR="00C43B63" w:rsidRPr="00404298" w:rsidRDefault="00C43B63" w:rsidP="00550D1B">
            <w:pPr>
              <w:rPr>
                <w:sz w:val="20"/>
              </w:rPr>
            </w:pPr>
            <w:r w:rsidRPr="00404298">
              <w:rPr>
                <w:sz w:val="20"/>
              </w:rPr>
              <w:t xml:space="preserve">In de huidige </w:t>
            </w:r>
            <w:r>
              <w:rPr>
                <w:sz w:val="20"/>
              </w:rPr>
              <w:t>Deklaag</w:t>
            </w:r>
            <w:r w:rsidRPr="00404298">
              <w:rPr>
                <w:sz w:val="20"/>
              </w:rPr>
              <w:t xml:space="preserve"> van de …</w:t>
            </w:r>
            <w:r w:rsidRPr="00404298">
              <w:rPr>
                <w:rStyle w:val="VerborgenTekst"/>
                <w:sz w:val="20"/>
                <w:lang w:val="nl"/>
              </w:rPr>
              <w:t>[invullen rijstrook conform BPS notatie]</w:t>
            </w:r>
            <w:r w:rsidRPr="00404298">
              <w:rPr>
                <w:sz w:val="20"/>
              </w:rPr>
              <w:t xml:space="preserve"> rijstrook een dunne asfaltinlage aanbrengen met een dikte van ten minste 20 mm. </w:t>
            </w:r>
            <w:r w:rsidRPr="00404298">
              <w:rPr>
                <w:rStyle w:val="VerborgenTekst"/>
                <w:sz w:val="20"/>
              </w:rPr>
              <w:t>Noot: levensduurverlengend onderhoud; minder geschikt indien aan te brengen tussen 15 oktober en 31 maart of indien gerede kans bestaat dat bij neerslag of nat wegdek moet worden gewerkt. Indien zich aan de andere kant van de markering en asfaltnaad bevindt, “j” invullen bij de betreffende kolom links.</w:t>
            </w:r>
          </w:p>
          <w:p w:rsidR="00C43B63" w:rsidRPr="00404298" w:rsidRDefault="00C43B63" w:rsidP="00550D1B">
            <w:pPr>
              <w:rPr>
                <w:sz w:val="20"/>
              </w:rPr>
            </w:pPr>
          </w:p>
        </w:tc>
      </w:tr>
      <w:tr w:rsidR="00C43B63" w:rsidRPr="00404298" w:rsidTr="00550D1B">
        <w:trPr>
          <w:cantSplit/>
        </w:trPr>
        <w:tc>
          <w:tcPr>
            <w:tcW w:w="1063" w:type="dxa"/>
          </w:tcPr>
          <w:p w:rsidR="00C43B63" w:rsidRPr="00404298" w:rsidRDefault="00C43B63" w:rsidP="00550D1B">
            <w:pPr>
              <w:jc w:val="center"/>
              <w:rPr>
                <w:szCs w:val="19"/>
              </w:rPr>
            </w:pPr>
          </w:p>
        </w:tc>
        <w:tc>
          <w:tcPr>
            <w:tcW w:w="992" w:type="dxa"/>
          </w:tcPr>
          <w:p w:rsidR="00C43B63" w:rsidRPr="00404298" w:rsidRDefault="00C43B63" w:rsidP="00550D1B">
            <w:pPr>
              <w:rPr>
                <w:szCs w:val="19"/>
              </w:rPr>
            </w:pP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Pr>
          <w:p w:rsidR="00C43B63" w:rsidRPr="00404298" w:rsidRDefault="00C43B63" w:rsidP="00550D1B">
            <w:pPr>
              <w:jc w:val="center"/>
              <w:rPr>
                <w:szCs w:val="19"/>
              </w:rPr>
            </w:pPr>
          </w:p>
        </w:tc>
        <w:tc>
          <w:tcPr>
            <w:tcW w:w="851" w:type="dxa"/>
          </w:tcPr>
          <w:p w:rsidR="00C43B63" w:rsidRPr="00404298" w:rsidRDefault="00C43B63" w:rsidP="00550D1B">
            <w:pPr>
              <w:jc w:val="center"/>
              <w:rPr>
                <w:szCs w:val="19"/>
              </w:rPr>
            </w:pPr>
          </w:p>
        </w:tc>
        <w:tc>
          <w:tcPr>
            <w:tcW w:w="992" w:type="dxa"/>
          </w:tcPr>
          <w:p w:rsidR="00C43B63" w:rsidRPr="00404298" w:rsidRDefault="00C43B63" w:rsidP="00550D1B">
            <w:pPr>
              <w:rPr>
                <w:sz w:val="20"/>
              </w:rPr>
            </w:pPr>
          </w:p>
        </w:tc>
        <w:tc>
          <w:tcPr>
            <w:tcW w:w="7159" w:type="dxa"/>
          </w:tcPr>
          <w:p w:rsidR="00C43B63" w:rsidRPr="00404298" w:rsidRDefault="00C43B63" w:rsidP="00550D1B">
            <w:pPr>
              <w:rPr>
                <w:sz w:val="20"/>
              </w:rPr>
            </w:pPr>
            <w:r w:rsidRPr="00404298">
              <w:rPr>
                <w:sz w:val="20"/>
              </w:rPr>
              <w:t xml:space="preserve">de huidige markering van </w:t>
            </w:r>
            <w:r w:rsidRPr="00404298">
              <w:rPr>
                <w:rStyle w:val="VerborgenTekst"/>
                <w:sz w:val="20"/>
                <w:lang w:val="nl"/>
              </w:rPr>
              <w:t xml:space="preserve">[invullen naar keuze] </w:t>
            </w:r>
            <w:r w:rsidRPr="00404298">
              <w:rPr>
                <w:sz w:val="20"/>
              </w:rPr>
              <w:t xml:space="preserve">linkerkantstreep/eerste deelstreep/deelstrepen/…rechterkantstreep </w:t>
            </w:r>
            <w:r w:rsidRPr="00404298">
              <w:rPr>
                <w:b/>
                <w:bCs/>
                <w:i/>
                <w:iCs/>
                <w:sz w:val="20"/>
              </w:rPr>
              <w:t xml:space="preserve">&lt;keuze maken&gt; </w:t>
            </w:r>
            <w:r w:rsidRPr="00404298">
              <w:rPr>
                <w:sz w:val="20"/>
              </w:rPr>
              <w:t xml:space="preserve">vervangen door markering van type II </w:t>
            </w:r>
          </w:p>
          <w:p w:rsidR="00C43B63" w:rsidRPr="00404298" w:rsidRDefault="00C43B63" w:rsidP="00550D1B">
            <w:pPr>
              <w:rPr>
                <w:sz w:val="20"/>
              </w:rPr>
            </w:pPr>
          </w:p>
        </w:tc>
      </w:tr>
      <w:tr w:rsidR="00C43B63" w:rsidRPr="00404298" w:rsidTr="00550D1B">
        <w:trPr>
          <w:cantSplit/>
        </w:trPr>
        <w:tc>
          <w:tcPr>
            <w:tcW w:w="1063" w:type="dxa"/>
            <w:tcBorders>
              <w:bottom w:val="single" w:sz="4" w:space="0" w:color="auto"/>
            </w:tcBorders>
          </w:tcPr>
          <w:p w:rsidR="00C43B63" w:rsidRPr="00404298" w:rsidRDefault="00C43B63" w:rsidP="00550D1B">
            <w:pPr>
              <w:jc w:val="center"/>
              <w:rPr>
                <w:szCs w:val="19"/>
              </w:rPr>
            </w:pPr>
          </w:p>
        </w:tc>
        <w:tc>
          <w:tcPr>
            <w:tcW w:w="992" w:type="dxa"/>
            <w:tcBorders>
              <w:bottom w:val="single" w:sz="4" w:space="0" w:color="auto"/>
            </w:tcBorders>
          </w:tcPr>
          <w:p w:rsidR="00C43B63" w:rsidRPr="00404298" w:rsidRDefault="00C43B63" w:rsidP="00550D1B">
            <w:pPr>
              <w:rPr>
                <w:szCs w:val="19"/>
              </w:rPr>
            </w:pPr>
          </w:p>
        </w:tc>
        <w:tc>
          <w:tcPr>
            <w:tcW w:w="1134" w:type="dxa"/>
            <w:tcBorders>
              <w:bottom w:val="single" w:sz="4" w:space="0" w:color="auto"/>
            </w:tcBorders>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1134" w:type="dxa"/>
            <w:tcBorders>
              <w:bottom w:val="single" w:sz="4" w:space="0" w:color="auto"/>
            </w:tcBorders>
          </w:tcPr>
          <w:p w:rsidR="00C43B63" w:rsidRPr="00404298" w:rsidRDefault="00C43B63" w:rsidP="00550D1B">
            <w:pPr>
              <w:jc w:val="center"/>
            </w:pPr>
            <w:r w:rsidRPr="00404298">
              <w:t xml:space="preserve">…,… </w:t>
            </w:r>
          </w:p>
          <w:p w:rsidR="00C43B63" w:rsidRPr="00404298" w:rsidRDefault="00C43B63" w:rsidP="00550D1B">
            <w:pPr>
              <w:jc w:val="center"/>
            </w:pPr>
            <w:r w:rsidRPr="00404298">
              <w:t>+/- … m</w:t>
            </w:r>
          </w:p>
        </w:tc>
        <w:tc>
          <w:tcPr>
            <w:tcW w:w="850" w:type="dxa"/>
            <w:tcBorders>
              <w:bottom w:val="single" w:sz="4" w:space="0" w:color="auto"/>
            </w:tcBorders>
          </w:tcPr>
          <w:p w:rsidR="00C43B63" w:rsidRPr="00404298" w:rsidRDefault="00C43B63" w:rsidP="00550D1B">
            <w:pPr>
              <w:jc w:val="center"/>
              <w:rPr>
                <w:szCs w:val="19"/>
              </w:rPr>
            </w:pPr>
          </w:p>
        </w:tc>
        <w:tc>
          <w:tcPr>
            <w:tcW w:w="851" w:type="dxa"/>
            <w:tcBorders>
              <w:bottom w:val="single" w:sz="4" w:space="0" w:color="auto"/>
            </w:tcBorders>
          </w:tcPr>
          <w:p w:rsidR="00C43B63" w:rsidRPr="00404298" w:rsidRDefault="00C43B63" w:rsidP="00550D1B">
            <w:pPr>
              <w:jc w:val="center"/>
              <w:rPr>
                <w:szCs w:val="19"/>
              </w:rPr>
            </w:pPr>
          </w:p>
        </w:tc>
        <w:tc>
          <w:tcPr>
            <w:tcW w:w="992" w:type="dxa"/>
            <w:tcBorders>
              <w:bottom w:val="single" w:sz="4" w:space="0" w:color="auto"/>
            </w:tcBorders>
          </w:tcPr>
          <w:p w:rsidR="00C43B63" w:rsidRPr="00404298" w:rsidRDefault="00C43B63" w:rsidP="00550D1B">
            <w:pPr>
              <w:rPr>
                <w:sz w:val="20"/>
              </w:rPr>
            </w:pPr>
          </w:p>
        </w:tc>
        <w:tc>
          <w:tcPr>
            <w:tcW w:w="7159" w:type="dxa"/>
            <w:tcBorders>
              <w:bottom w:val="single" w:sz="4" w:space="0" w:color="auto"/>
            </w:tcBorders>
          </w:tcPr>
          <w:p w:rsidR="00C43B63" w:rsidRPr="00404298" w:rsidRDefault="00C43B63" w:rsidP="00550D1B">
            <w:pPr>
              <w:rPr>
                <w:sz w:val="20"/>
              </w:rPr>
            </w:pPr>
            <w:r w:rsidRPr="00404298">
              <w:rPr>
                <w:sz w:val="20"/>
              </w:rPr>
              <w:t>Aan de</w:t>
            </w:r>
            <w:r w:rsidR="006569DE">
              <w:rPr>
                <w:sz w:val="20"/>
              </w:rPr>
              <w:t xml:space="preserve"> </w:t>
            </w:r>
            <w:r w:rsidRPr="00404298">
              <w:rPr>
                <w:rStyle w:val="VerborgenTekst"/>
                <w:sz w:val="20"/>
                <w:lang w:val="nl"/>
              </w:rPr>
              <w:t xml:space="preserve">[invullen naar keuze] </w:t>
            </w:r>
            <w:r>
              <w:rPr>
                <w:sz w:val="20"/>
              </w:rPr>
              <w:t>rand van de  V</w:t>
            </w:r>
            <w:r w:rsidRPr="00404298">
              <w:rPr>
                <w:sz w:val="20"/>
              </w:rPr>
              <w:t xml:space="preserve">erharding een Uitstroomconstructie aanbrengen met en breedte van tenminste ….mm </w:t>
            </w:r>
            <w:r w:rsidRPr="00404298">
              <w:rPr>
                <w:rStyle w:val="VerborgenTekst"/>
                <w:sz w:val="20"/>
                <w:lang w:val="nl"/>
              </w:rPr>
              <w:t>[invullen naar keuze, normaliter 200 mm, maar bij ruimtegebrek wordt wel een kleinere waarde aangehouden, b.v. 100 mm aan de linkerrand]</w:t>
            </w:r>
          </w:p>
        </w:tc>
      </w:tr>
    </w:tbl>
    <w:p w:rsidR="00C43B63" w:rsidRPr="00404298" w:rsidRDefault="00C43B63" w:rsidP="00C43B63">
      <w:pPr>
        <w:pStyle w:val="standaardtekst"/>
        <w:ind w:right="275"/>
      </w:pPr>
    </w:p>
    <w:p w:rsidR="00C43B63" w:rsidRPr="00404298" w:rsidRDefault="00C43B63" w:rsidP="00C43B63">
      <w:pPr>
        <w:pStyle w:val="Voetnoottekst"/>
        <w:rPr>
          <w:sz w:val="19"/>
          <w:szCs w:val="19"/>
        </w:rPr>
      </w:pPr>
    </w:p>
    <w:p w:rsidR="00C43B63" w:rsidRPr="00404298" w:rsidRDefault="00C43B63" w:rsidP="00C43B63">
      <w:pPr>
        <w:keepNext/>
        <w:ind w:left="360"/>
        <w:rPr>
          <w:szCs w:val="19"/>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000" w:firstRow="0" w:lastRow="0" w:firstColumn="0" w:lastColumn="0" w:noHBand="0" w:noVBand="0"/>
      </w:tblPr>
      <w:tblGrid>
        <w:gridCol w:w="14283"/>
      </w:tblGrid>
      <w:tr w:rsidR="00C43B63" w:rsidRPr="00404298" w:rsidTr="00550D1B">
        <w:tc>
          <w:tcPr>
            <w:tcW w:w="14283" w:type="dxa"/>
            <w:shd w:val="clear" w:color="auto" w:fill="FFFF99"/>
          </w:tcPr>
          <w:p w:rsidR="00C43B63" w:rsidRPr="00404298" w:rsidRDefault="00C43B63" w:rsidP="00550D1B">
            <w:pPr>
              <w:keepNext/>
              <w:rPr>
                <w:b/>
                <w:szCs w:val="19"/>
              </w:rPr>
            </w:pPr>
            <w:r>
              <w:rPr>
                <w:b/>
                <w:szCs w:val="19"/>
              </w:rPr>
              <w:t>Toelichting:</w:t>
            </w:r>
          </w:p>
        </w:tc>
      </w:tr>
      <w:tr w:rsidR="00C43B63" w:rsidRPr="00404298" w:rsidTr="00550D1B">
        <w:tc>
          <w:tcPr>
            <w:tcW w:w="14283" w:type="dxa"/>
            <w:shd w:val="clear" w:color="auto" w:fill="FFFF99"/>
          </w:tcPr>
          <w:p w:rsidR="00C43B63" w:rsidRDefault="00C43B63" w:rsidP="00550D1B">
            <w:pPr>
              <w:keepNext/>
              <w:rPr>
                <w:szCs w:val="19"/>
              </w:rPr>
            </w:pPr>
            <w:r w:rsidRPr="00404298">
              <w:rPr>
                <w:szCs w:val="19"/>
              </w:rPr>
              <w:t xml:space="preserve">Het type deklaag omschrijven conform de </w:t>
            </w:r>
            <w:r>
              <w:rPr>
                <w:szCs w:val="19"/>
              </w:rPr>
              <w:t xml:space="preserve">benamingen van de </w:t>
            </w:r>
            <w:r w:rsidRPr="00404298">
              <w:rPr>
                <w:szCs w:val="19"/>
              </w:rPr>
              <w:t xml:space="preserve">wegdekcategorieën </w:t>
            </w:r>
            <w:r>
              <w:rPr>
                <w:szCs w:val="19"/>
              </w:rPr>
              <w:t xml:space="preserve">zoals </w:t>
            </w:r>
            <w:r w:rsidRPr="00404298">
              <w:rPr>
                <w:szCs w:val="19"/>
              </w:rPr>
              <w:t xml:space="preserve">gegeven in </w:t>
            </w:r>
            <w:r w:rsidRPr="00FE5DA9">
              <w:rPr>
                <w:szCs w:val="16"/>
              </w:rPr>
              <w:t xml:space="preserve">CROW </w:t>
            </w:r>
            <w:r>
              <w:rPr>
                <w:szCs w:val="16"/>
              </w:rPr>
              <w:t xml:space="preserve">publicatie </w:t>
            </w:r>
            <w:r w:rsidRPr="00FE5DA9">
              <w:rPr>
                <w:szCs w:val="16"/>
              </w:rPr>
              <w:t>316</w:t>
            </w:r>
            <w:r>
              <w:rPr>
                <w:szCs w:val="16"/>
              </w:rPr>
              <w:t>!</w:t>
            </w:r>
          </w:p>
          <w:p w:rsidR="00C43B63" w:rsidRPr="00404298" w:rsidRDefault="00C43B63" w:rsidP="00550D1B">
            <w:pPr>
              <w:keepNext/>
              <w:rPr>
                <w:szCs w:val="19"/>
              </w:rPr>
            </w:pPr>
          </w:p>
          <w:p w:rsidR="00C43B63" w:rsidRPr="00404298" w:rsidRDefault="00C43B63" w:rsidP="00550D1B">
            <w:pPr>
              <w:keepNext/>
              <w:rPr>
                <w:szCs w:val="19"/>
              </w:rPr>
            </w:pPr>
            <w:r w:rsidRPr="00404298">
              <w:rPr>
                <w:szCs w:val="19"/>
              </w:rPr>
              <w:t>De opgenomen maatregelen zijn slechts voorbeelden. Het kan bijvoorbeeld nodig zijn om de bestaande tussenlaag en eventueel ondergelegen lagen eveneens te vervangen vanwege aanwezige scha</w:t>
            </w:r>
            <w:r w:rsidR="00F46AF4">
              <w:rPr>
                <w:szCs w:val="19"/>
              </w:rPr>
              <w:t>de of spoorvormingsgevoeligheid.</w:t>
            </w:r>
          </w:p>
          <w:p w:rsidR="00C43B63" w:rsidRPr="00404298" w:rsidRDefault="00C43B63" w:rsidP="00550D1B">
            <w:pPr>
              <w:keepNext/>
              <w:rPr>
                <w:szCs w:val="19"/>
              </w:rPr>
            </w:pPr>
          </w:p>
        </w:tc>
      </w:tr>
    </w:tbl>
    <w:p w:rsidR="00241548" w:rsidRPr="00C43B63" w:rsidRDefault="00241548" w:rsidP="00C43B63"/>
    <w:sectPr w:rsidR="00241548" w:rsidRPr="00C43B63" w:rsidSect="00C43B63">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0E6" w:rsidRDefault="004110E6" w:rsidP="0088501B">
      <w:r>
        <w:separator/>
      </w:r>
    </w:p>
  </w:endnote>
  <w:endnote w:type="continuationSeparator" w:id="0">
    <w:p w:rsidR="004110E6" w:rsidRDefault="004110E6"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Open Sans',Tahoma">
    <w:altName w:val="Calibri"/>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0E6" w:rsidRDefault="004110E6" w:rsidP="0088501B">
      <w:r>
        <w:separator/>
      </w:r>
    </w:p>
  </w:footnote>
  <w:footnote w:type="continuationSeparator" w:id="0">
    <w:p w:rsidR="004110E6" w:rsidRDefault="004110E6"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CB79D8"/>
    <w:multiLevelType w:val="multilevel"/>
    <w:tmpl w:val="06962652"/>
    <w:numStyleLink w:val="Lijststijl"/>
  </w:abstractNum>
  <w:abstractNum w:abstractNumId="18" w15:restartNumberingAfterBreak="0">
    <w:nsid w:val="31E853D2"/>
    <w:multiLevelType w:val="multilevel"/>
    <w:tmpl w:val="06962652"/>
    <w:numStyleLink w:val="Lijststijl"/>
  </w:abstractNum>
  <w:abstractNum w:abstractNumId="19"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A6389A"/>
    <w:multiLevelType w:val="multilevel"/>
    <w:tmpl w:val="6A8E5BD4"/>
    <w:numStyleLink w:val="Stijl2"/>
  </w:abstractNum>
  <w:abstractNum w:abstractNumId="21"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B631B"/>
    <w:multiLevelType w:val="multilevel"/>
    <w:tmpl w:val="06962652"/>
    <w:numStyleLink w:val="Lijststijl"/>
  </w:abstractNum>
  <w:abstractNum w:abstractNumId="2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5CAF5D0D"/>
    <w:multiLevelType w:val="multilevel"/>
    <w:tmpl w:val="06962652"/>
    <w:numStyleLink w:val="Lijststijl"/>
  </w:abstractNum>
  <w:abstractNum w:abstractNumId="2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7"/>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A95"/>
    <w:rsid w:val="000E1F3B"/>
    <w:rsid w:val="001D6F03"/>
    <w:rsid w:val="00241548"/>
    <w:rsid w:val="002A6578"/>
    <w:rsid w:val="002B1092"/>
    <w:rsid w:val="002E0FD2"/>
    <w:rsid w:val="002F12BD"/>
    <w:rsid w:val="0038549E"/>
    <w:rsid w:val="003C4BF2"/>
    <w:rsid w:val="0040142D"/>
    <w:rsid w:val="0040571B"/>
    <w:rsid w:val="004110E6"/>
    <w:rsid w:val="00450447"/>
    <w:rsid w:val="004B0EA1"/>
    <w:rsid w:val="004D766D"/>
    <w:rsid w:val="00557A95"/>
    <w:rsid w:val="005A4FBE"/>
    <w:rsid w:val="005D2CF1"/>
    <w:rsid w:val="005E046F"/>
    <w:rsid w:val="006006F5"/>
    <w:rsid w:val="006569DE"/>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B94772"/>
    <w:rsid w:val="00C36FAA"/>
    <w:rsid w:val="00C43B63"/>
    <w:rsid w:val="00CA55CC"/>
    <w:rsid w:val="00DA3555"/>
    <w:rsid w:val="00ED7AB9"/>
    <w:rsid w:val="00EE5BBE"/>
    <w:rsid w:val="00F46AF4"/>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833A1"/>
  <w15:docId w15:val="{088F061E-97AF-4690-B417-8CC7F8C44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99"/>
    <w:rsid w:val="00557A95"/>
    <w:pPr>
      <w:spacing w:line="0" w:lineRule="atLeast"/>
    </w:pPr>
    <w:rPr>
      <w:rFonts w:ascii="'Open Sans',Tahoma" w:eastAsia="'Open Sans',Tahoma" w:hAnsi="'Open Sans',Tahoma" w:cs="'Open Sans',Tahoma"/>
      <w:sz w:val="16"/>
      <w:szCs w:val="20"/>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ascii="Verdana" w:eastAsiaTheme="majorEastAsia" w:hAnsi="Verdan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ascii="Verdana" w:eastAsiaTheme="majorEastAsia" w:hAnsi="Verdana" w:cstheme="majorBidi"/>
      <w:b/>
      <w:bCs/>
      <w:sz w:val="18"/>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ascii="Verdana" w:eastAsiaTheme="majorEastAsia" w:hAnsi="Verdana" w:cstheme="majorBidi"/>
      <w:bCs/>
      <w:i/>
      <w:sz w:val="18"/>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ascii="Verdana" w:eastAsiaTheme="majorEastAsia" w:hAnsi="Verdana" w:cstheme="majorBidi"/>
      <w:bCs/>
      <w:iCs/>
      <w:sz w:val="18"/>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 w:val="18"/>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szCs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4F81BD" w:themeColor="text1"/>
      <w:sz w:val="18"/>
      <w:szCs w:val="18"/>
      <w:lang w:eastAsia="en-US"/>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 w:val="18"/>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 w:val="18"/>
      <w:szCs w:val="18"/>
      <w:lang w:eastAsia="en-US"/>
    </w:rPr>
  </w:style>
  <w:style w:type="paragraph" w:customStyle="1" w:styleId="broodtekst">
    <w:name w:val="broodtekst"/>
    <w:basedOn w:val="Standaard"/>
    <w:link w:val="broodtekstChar"/>
    <w:rsid w:val="00557A95"/>
    <w:pPr>
      <w:tabs>
        <w:tab w:val="left" w:pos="227"/>
        <w:tab w:val="left" w:pos="454"/>
        <w:tab w:val="left" w:pos="680"/>
      </w:tabs>
      <w:autoSpaceDE w:val="0"/>
      <w:autoSpaceDN w:val="0"/>
      <w:adjustRightInd w:val="0"/>
      <w:spacing w:line="240" w:lineRule="atLeast"/>
    </w:pPr>
    <w:rPr>
      <w:rFonts w:ascii="Verdana" w:eastAsia="Times New Roman" w:hAnsi="Verdana" w:cs="Times New Roman"/>
      <w:sz w:val="18"/>
      <w:szCs w:val="18"/>
    </w:rPr>
  </w:style>
  <w:style w:type="paragraph" w:customStyle="1" w:styleId="RapportReferentie">
    <w:name w:val="RapportReferentie"/>
    <w:basedOn w:val="Standaard"/>
    <w:rsid w:val="00557A95"/>
    <w:pPr>
      <w:spacing w:line="180" w:lineRule="exact"/>
    </w:pPr>
    <w:rPr>
      <w:rFonts w:ascii="V&amp;W Syntax (Adobe)" w:eastAsia="Times New Roman" w:hAnsi="V&amp;W Syntax (Adobe)" w:cs="Times New Roman"/>
      <w:spacing w:val="4"/>
    </w:rPr>
  </w:style>
  <w:style w:type="character" w:customStyle="1" w:styleId="broodtekstChar">
    <w:name w:val="broodtekst Char"/>
    <w:link w:val="broodtekst"/>
    <w:rsid w:val="00557A95"/>
    <w:rPr>
      <w:rFonts w:ascii="Verdana" w:eastAsia="Times New Roman" w:hAnsi="Verdana" w:cs="Times New Roman"/>
      <w:lang w:eastAsia="nl-NL"/>
    </w:rPr>
  </w:style>
  <w:style w:type="paragraph" w:styleId="Voetnoottekst">
    <w:name w:val="footnote text"/>
    <w:basedOn w:val="Standaard"/>
    <w:link w:val="VoetnoottekstChar"/>
    <w:semiHidden/>
    <w:rsid w:val="00C43B63"/>
    <w:pPr>
      <w:spacing w:line="180" w:lineRule="atLeast"/>
    </w:pPr>
    <w:rPr>
      <w:rFonts w:ascii="Verdana" w:eastAsia="Times New Roman" w:hAnsi="Verdana" w:cs="Times New Roman"/>
      <w:sz w:val="13"/>
    </w:rPr>
  </w:style>
  <w:style w:type="character" w:customStyle="1" w:styleId="VoetnoottekstChar">
    <w:name w:val="Voetnoottekst Char"/>
    <w:basedOn w:val="Standaardalinea-lettertype"/>
    <w:link w:val="Voetnoottekst"/>
    <w:semiHidden/>
    <w:rsid w:val="00C43B63"/>
    <w:rPr>
      <w:rFonts w:ascii="Verdana" w:eastAsia="Times New Roman" w:hAnsi="Verdana" w:cs="Times New Roman"/>
      <w:sz w:val="13"/>
      <w:szCs w:val="20"/>
      <w:lang w:eastAsia="nl-NL"/>
    </w:rPr>
  </w:style>
  <w:style w:type="paragraph" w:customStyle="1" w:styleId="standaardtekst">
    <w:name w:val="standaardtekst"/>
    <w:basedOn w:val="Standaard"/>
    <w:rsid w:val="00C43B63"/>
    <w:pPr>
      <w:overflowPunct w:val="0"/>
      <w:autoSpaceDE w:val="0"/>
      <w:autoSpaceDN w:val="0"/>
      <w:adjustRightInd w:val="0"/>
      <w:spacing w:line="240" w:lineRule="auto"/>
      <w:textAlignment w:val="baseline"/>
    </w:pPr>
    <w:rPr>
      <w:rFonts w:ascii="V&amp;W Syntax (Adobe)" w:eastAsia="Times New Roman" w:hAnsi="V&amp;W Syntax (Adobe)" w:cs="Times New Roman"/>
      <w:sz w:val="19"/>
    </w:rPr>
  </w:style>
  <w:style w:type="character" w:customStyle="1" w:styleId="VerborgenTekst">
    <w:name w:val="VerborgenTekst"/>
    <w:rsid w:val="00C43B63"/>
    <w:rPr>
      <w:rFonts w:ascii="V&amp;W Syntax (Adobe)" w:hAnsi="V&amp;W Syntax (Adobe)"/>
      <w:i/>
      <w:vanish/>
      <w:color w:val="00800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56F18-BDE6-427A-B9DB-977CAED9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881</Words>
  <Characters>4850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Dommelen, Arthur van (GPO)</dc:creator>
  <cp:lastModifiedBy>Mohan, Salil (GPO)</cp:lastModifiedBy>
  <cp:revision>6</cp:revision>
  <dcterms:created xsi:type="dcterms:W3CDTF">2019-10-11T15:32:00Z</dcterms:created>
  <dcterms:modified xsi:type="dcterms:W3CDTF">2024-06-06T10:40:00Z</dcterms:modified>
</cp:coreProperties>
</file>